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1242"/>
        <w:gridCol w:w="8080"/>
      </w:tblGrid>
      <w:tr w:rsidR="00670AA8" w14:paraId="631807F7" w14:textId="77777777" w:rsidTr="00915C99">
        <w:trPr>
          <w:trHeight w:val="983"/>
        </w:trPr>
        <w:tc>
          <w:tcPr>
            <w:tcW w:w="1242" w:type="dxa"/>
          </w:tcPr>
          <w:p w14:paraId="5F8847F3" w14:textId="66DEEBD2" w:rsidR="00670AA8" w:rsidRDefault="00670AA8" w:rsidP="00670AA8">
            <w:r w:rsidRPr="00661354">
              <w:rPr>
                <w:b/>
                <w:bCs/>
              </w:rPr>
              <w:t>SOAL</w:t>
            </w:r>
            <w:r w:rsidR="007A041F">
              <w:rPr>
                <w:b/>
                <w:bCs/>
              </w:rPr>
              <w:t>1</w:t>
            </w:r>
          </w:p>
        </w:tc>
        <w:tc>
          <w:tcPr>
            <w:tcW w:w="8080" w:type="dxa"/>
          </w:tcPr>
          <w:p w14:paraId="2835B9BB" w14:textId="77777777" w:rsidR="00235E97" w:rsidRPr="00235E97" w:rsidRDefault="00235E97" w:rsidP="00235E9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Perhatikan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gambar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topologi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jaringan di bawah ini!</w:t>
            </w:r>
          </w:p>
          <w:p w14:paraId="4B2EB521" w14:textId="77777777" w:rsidR="00235E97" w:rsidRPr="00235E97" w:rsidRDefault="00235E97" w:rsidP="00235E9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Silakan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masukkan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/paste Gambar Soal Anda di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sini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  <w:p w14:paraId="244604DA" w14:textId="77777777" w:rsidR="00235E97" w:rsidRPr="00235E97" w:rsidRDefault="00235E97" w:rsidP="00235E9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Berdasarkan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gambar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 atas,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perangkat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berfungsi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sebagai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gateway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adalah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...</w:t>
            </w:r>
          </w:p>
          <w:p w14:paraId="0A3D0C93" w14:textId="2EF85FD7" w:rsidR="00670AA8" w:rsidRDefault="00670AA8" w:rsidP="00670AA8"/>
        </w:tc>
      </w:tr>
      <w:tr w:rsidR="00670AA8" w14:paraId="6EA61DA4" w14:textId="77777777" w:rsidTr="00915C99">
        <w:tc>
          <w:tcPr>
            <w:tcW w:w="1242" w:type="dxa"/>
          </w:tcPr>
          <w:p w14:paraId="2BF68126" w14:textId="3F61D6B3" w:rsidR="00670AA8" w:rsidRDefault="00670AA8" w:rsidP="00670AA8">
            <w:r>
              <w:rPr>
                <w:b/>
                <w:bCs/>
              </w:rPr>
              <w:t>A</w:t>
            </w:r>
          </w:p>
        </w:tc>
        <w:tc>
          <w:tcPr>
            <w:tcW w:w="8080" w:type="dxa"/>
          </w:tcPr>
          <w:p w14:paraId="2AC5504B" w14:textId="6D934AD4" w:rsidR="00670AA8" w:rsidRDefault="00C35AF3" w:rsidP="00670AA8">
            <w:r>
              <w:t>D</w:t>
            </w:r>
          </w:p>
        </w:tc>
      </w:tr>
      <w:tr w:rsidR="00670AA8" w14:paraId="6D87B58E" w14:textId="77777777" w:rsidTr="00915C99">
        <w:trPr>
          <w:trHeight w:val="358"/>
        </w:trPr>
        <w:tc>
          <w:tcPr>
            <w:tcW w:w="1242" w:type="dxa"/>
          </w:tcPr>
          <w:p w14:paraId="75CC18F5" w14:textId="7E8A2957" w:rsidR="00670AA8" w:rsidRDefault="00670AA8" w:rsidP="00670AA8">
            <w:r>
              <w:t>B</w:t>
            </w:r>
          </w:p>
        </w:tc>
        <w:tc>
          <w:tcPr>
            <w:tcW w:w="8080" w:type="dxa"/>
          </w:tcPr>
          <w:p w14:paraId="31E65CED" w14:textId="10CBD0C3" w:rsidR="005E48F3" w:rsidRDefault="005E48F3" w:rsidP="00670AA8"/>
        </w:tc>
      </w:tr>
      <w:tr w:rsidR="00670AA8" w14:paraId="3F5835E0" w14:textId="77777777" w:rsidTr="00915C99">
        <w:tc>
          <w:tcPr>
            <w:tcW w:w="1242" w:type="dxa"/>
          </w:tcPr>
          <w:p w14:paraId="0A4CF10A" w14:textId="1560E6F1" w:rsidR="00670AA8" w:rsidRDefault="00670AA8" w:rsidP="00670AA8">
            <w:r>
              <w:t>C</w:t>
            </w:r>
          </w:p>
        </w:tc>
        <w:tc>
          <w:tcPr>
            <w:tcW w:w="8080" w:type="dxa"/>
          </w:tcPr>
          <w:p w14:paraId="44C7C833" w14:textId="116A6565" w:rsidR="00670AA8" w:rsidRDefault="004510DD" w:rsidP="00670AA8">
            <w:r>
              <w:t>b</w:t>
            </w:r>
          </w:p>
        </w:tc>
      </w:tr>
      <w:tr w:rsidR="00670AA8" w14:paraId="230E4569" w14:textId="77777777" w:rsidTr="00915C99">
        <w:tc>
          <w:tcPr>
            <w:tcW w:w="1242" w:type="dxa"/>
          </w:tcPr>
          <w:p w14:paraId="3617BB0D" w14:textId="41887A9A" w:rsidR="00670AA8" w:rsidRDefault="00670AA8" w:rsidP="00670AA8">
            <w:r>
              <w:t>D</w:t>
            </w:r>
          </w:p>
        </w:tc>
        <w:tc>
          <w:tcPr>
            <w:tcW w:w="8080" w:type="dxa"/>
          </w:tcPr>
          <w:p w14:paraId="476FB20C" w14:textId="39C0922F" w:rsidR="00670AA8" w:rsidRDefault="004510DD" w:rsidP="00670AA8">
            <w:r>
              <w:t>b</w:t>
            </w:r>
          </w:p>
        </w:tc>
      </w:tr>
      <w:tr w:rsidR="00670AA8" w14:paraId="57388779" w14:textId="77777777" w:rsidTr="00915C99">
        <w:tc>
          <w:tcPr>
            <w:tcW w:w="1242" w:type="dxa"/>
          </w:tcPr>
          <w:p w14:paraId="758998D2" w14:textId="2BD431A0" w:rsidR="00670AA8" w:rsidRDefault="00670AA8" w:rsidP="00670AA8">
            <w:r>
              <w:t>E</w:t>
            </w:r>
          </w:p>
        </w:tc>
        <w:tc>
          <w:tcPr>
            <w:tcW w:w="8080" w:type="dxa"/>
          </w:tcPr>
          <w:p w14:paraId="3AB89BA9" w14:textId="0E20A10D" w:rsidR="00670AA8" w:rsidRDefault="004510DD" w:rsidP="00670AA8">
            <w:proofErr w:type="spellStart"/>
            <w:r>
              <w:t>satu</w:t>
            </w:r>
            <w:proofErr w:type="spellEnd"/>
          </w:p>
        </w:tc>
      </w:tr>
      <w:tr w:rsidR="00670AA8" w14:paraId="4F818730" w14:textId="77777777" w:rsidTr="00915C99">
        <w:tc>
          <w:tcPr>
            <w:tcW w:w="1242" w:type="dxa"/>
          </w:tcPr>
          <w:p w14:paraId="2EB20812" w14:textId="3FD138C5" w:rsidR="00670AA8" w:rsidRDefault="00670AA8" w:rsidP="00670AA8">
            <w:r>
              <w:t>KUNCI</w:t>
            </w:r>
          </w:p>
        </w:tc>
        <w:tc>
          <w:tcPr>
            <w:tcW w:w="8080" w:type="dxa"/>
          </w:tcPr>
          <w:p w14:paraId="7EEC6F94" w14:textId="587BB5AE" w:rsidR="00670AA8" w:rsidRDefault="00670AA8" w:rsidP="00670AA8">
            <w:r>
              <w:t>A</w:t>
            </w:r>
          </w:p>
        </w:tc>
      </w:tr>
    </w:tbl>
    <w:p w14:paraId="76231C5D" w14:textId="6CA696AA" w:rsidR="00EA7FD7" w:rsidRDefault="00EA7FD7" w:rsidP="00670AA8"/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1242"/>
        <w:gridCol w:w="8080"/>
      </w:tblGrid>
      <w:tr w:rsidR="006E64B3" w14:paraId="13A6B601" w14:textId="77777777" w:rsidTr="00CA7658">
        <w:trPr>
          <w:trHeight w:val="983"/>
        </w:trPr>
        <w:tc>
          <w:tcPr>
            <w:tcW w:w="1242" w:type="dxa"/>
          </w:tcPr>
          <w:p w14:paraId="60754F19" w14:textId="1109C00B" w:rsidR="006E64B3" w:rsidRDefault="006E64B3" w:rsidP="00CA7658">
            <w:r w:rsidRPr="00661354">
              <w:rPr>
                <w:b/>
                <w:bCs/>
              </w:rPr>
              <w:t>SOAL</w:t>
            </w:r>
            <w:r w:rsidR="007A041F">
              <w:rPr>
                <w:b/>
                <w:bCs/>
              </w:rPr>
              <w:t>2</w:t>
            </w:r>
          </w:p>
        </w:tc>
        <w:tc>
          <w:tcPr>
            <w:tcW w:w="8080" w:type="dxa"/>
          </w:tcPr>
          <w:p w14:paraId="0F686E2B" w14:textId="77777777" w:rsidR="006E64B3" w:rsidRPr="00235E97" w:rsidRDefault="006E64B3" w:rsidP="00CA765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Perhatikan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gambar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topologi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jaringan di bawah ini!</w:t>
            </w:r>
          </w:p>
          <w:p w14:paraId="3457134E" w14:textId="77777777" w:rsidR="006E64B3" w:rsidRPr="00235E97" w:rsidRDefault="006E64B3" w:rsidP="00CA765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Silakan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masukkan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/paste Gambar Soal Anda di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sini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  <w:p w14:paraId="0B8C6D35" w14:textId="77777777" w:rsidR="006E64B3" w:rsidRPr="00235E97" w:rsidRDefault="006E64B3" w:rsidP="00CA765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Berdasarkan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gambar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 atas,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perangkat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berfungsi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sebagai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gateway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adalah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...</w:t>
            </w:r>
          </w:p>
          <w:p w14:paraId="254643E0" w14:textId="77777777" w:rsidR="006E64B3" w:rsidRDefault="006E64B3" w:rsidP="00CA7658"/>
        </w:tc>
      </w:tr>
      <w:tr w:rsidR="006E64B3" w14:paraId="0DE7EDC7" w14:textId="77777777" w:rsidTr="00CA7658">
        <w:tc>
          <w:tcPr>
            <w:tcW w:w="1242" w:type="dxa"/>
          </w:tcPr>
          <w:p w14:paraId="7DA0FEBB" w14:textId="77777777" w:rsidR="006E64B3" w:rsidRDefault="006E64B3" w:rsidP="00CA7658">
            <w:r>
              <w:rPr>
                <w:b/>
                <w:bCs/>
              </w:rPr>
              <w:t>A</w:t>
            </w:r>
          </w:p>
        </w:tc>
        <w:tc>
          <w:tcPr>
            <w:tcW w:w="8080" w:type="dxa"/>
          </w:tcPr>
          <w:p w14:paraId="245938E2" w14:textId="77777777" w:rsidR="006E64B3" w:rsidRDefault="006E64B3" w:rsidP="00CA7658">
            <w:r>
              <w:t>D</w:t>
            </w:r>
          </w:p>
        </w:tc>
      </w:tr>
      <w:tr w:rsidR="006E64B3" w14:paraId="1953A931" w14:textId="77777777" w:rsidTr="00CA7658">
        <w:trPr>
          <w:trHeight w:val="358"/>
        </w:trPr>
        <w:tc>
          <w:tcPr>
            <w:tcW w:w="1242" w:type="dxa"/>
          </w:tcPr>
          <w:p w14:paraId="15999D33" w14:textId="77777777" w:rsidR="006E64B3" w:rsidRDefault="006E64B3" w:rsidP="00CA7658">
            <w:r>
              <w:t>B</w:t>
            </w:r>
          </w:p>
        </w:tc>
        <w:tc>
          <w:tcPr>
            <w:tcW w:w="8080" w:type="dxa"/>
          </w:tcPr>
          <w:p w14:paraId="77DDF6D8" w14:textId="77777777" w:rsidR="006E64B3" w:rsidRDefault="006E64B3" w:rsidP="00CA7658"/>
        </w:tc>
      </w:tr>
      <w:tr w:rsidR="006E64B3" w14:paraId="66BF4021" w14:textId="77777777" w:rsidTr="00CA7658">
        <w:tc>
          <w:tcPr>
            <w:tcW w:w="1242" w:type="dxa"/>
          </w:tcPr>
          <w:p w14:paraId="398E85DB" w14:textId="77777777" w:rsidR="006E64B3" w:rsidRDefault="006E64B3" w:rsidP="00CA7658">
            <w:r>
              <w:t>C</w:t>
            </w:r>
          </w:p>
        </w:tc>
        <w:tc>
          <w:tcPr>
            <w:tcW w:w="8080" w:type="dxa"/>
          </w:tcPr>
          <w:p w14:paraId="2BB20038" w14:textId="77777777" w:rsidR="006E64B3" w:rsidRDefault="006E64B3" w:rsidP="00CA7658">
            <w:r>
              <w:t>b</w:t>
            </w:r>
          </w:p>
        </w:tc>
      </w:tr>
      <w:tr w:rsidR="006E64B3" w14:paraId="0AFB4FCB" w14:textId="77777777" w:rsidTr="00CA7658">
        <w:tc>
          <w:tcPr>
            <w:tcW w:w="1242" w:type="dxa"/>
          </w:tcPr>
          <w:p w14:paraId="520C1F62" w14:textId="77777777" w:rsidR="006E64B3" w:rsidRDefault="006E64B3" w:rsidP="00CA7658">
            <w:r>
              <w:t>D</w:t>
            </w:r>
          </w:p>
        </w:tc>
        <w:tc>
          <w:tcPr>
            <w:tcW w:w="8080" w:type="dxa"/>
          </w:tcPr>
          <w:p w14:paraId="361CD3EF" w14:textId="77777777" w:rsidR="006E64B3" w:rsidRDefault="006E64B3" w:rsidP="00CA7658">
            <w:r>
              <w:t>b</w:t>
            </w:r>
          </w:p>
        </w:tc>
      </w:tr>
      <w:tr w:rsidR="006E64B3" w14:paraId="598CCEDA" w14:textId="77777777" w:rsidTr="00CA7658">
        <w:tc>
          <w:tcPr>
            <w:tcW w:w="1242" w:type="dxa"/>
          </w:tcPr>
          <w:p w14:paraId="6630DBA9" w14:textId="77777777" w:rsidR="006E64B3" w:rsidRDefault="006E64B3" w:rsidP="00CA7658">
            <w:r>
              <w:t>E</w:t>
            </w:r>
          </w:p>
        </w:tc>
        <w:tc>
          <w:tcPr>
            <w:tcW w:w="8080" w:type="dxa"/>
          </w:tcPr>
          <w:p w14:paraId="7B67D615" w14:textId="77777777" w:rsidR="006E64B3" w:rsidRDefault="006E64B3" w:rsidP="00CA7658">
            <w:proofErr w:type="spellStart"/>
            <w:r>
              <w:t>satu</w:t>
            </w:r>
            <w:proofErr w:type="spellEnd"/>
          </w:p>
        </w:tc>
      </w:tr>
      <w:tr w:rsidR="006E64B3" w14:paraId="3F49C7E0" w14:textId="77777777" w:rsidTr="00CA7658">
        <w:tc>
          <w:tcPr>
            <w:tcW w:w="1242" w:type="dxa"/>
          </w:tcPr>
          <w:p w14:paraId="09E85857" w14:textId="77777777" w:rsidR="006E64B3" w:rsidRDefault="006E64B3" w:rsidP="00CA7658">
            <w:r>
              <w:t>KUNCI</w:t>
            </w:r>
          </w:p>
        </w:tc>
        <w:tc>
          <w:tcPr>
            <w:tcW w:w="8080" w:type="dxa"/>
          </w:tcPr>
          <w:p w14:paraId="3191BE99" w14:textId="77777777" w:rsidR="006E64B3" w:rsidRDefault="006E64B3" w:rsidP="00CA7658">
            <w:r>
              <w:t>A</w:t>
            </w:r>
          </w:p>
        </w:tc>
      </w:tr>
    </w:tbl>
    <w:p w14:paraId="4DEEE288" w14:textId="24DD4FCF" w:rsidR="006E64B3" w:rsidRDefault="006E64B3" w:rsidP="00670AA8"/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1242"/>
        <w:gridCol w:w="8080"/>
      </w:tblGrid>
      <w:tr w:rsidR="006E64B3" w14:paraId="4461A620" w14:textId="77777777" w:rsidTr="00CA7658">
        <w:trPr>
          <w:trHeight w:val="983"/>
        </w:trPr>
        <w:tc>
          <w:tcPr>
            <w:tcW w:w="1242" w:type="dxa"/>
          </w:tcPr>
          <w:p w14:paraId="42CF7F93" w14:textId="3E1916ED" w:rsidR="006E64B3" w:rsidRDefault="006E64B3" w:rsidP="00CA7658">
            <w:r w:rsidRPr="00661354">
              <w:rPr>
                <w:b/>
                <w:bCs/>
              </w:rPr>
              <w:t>SOAL</w:t>
            </w:r>
            <w:r w:rsidR="007A041F">
              <w:rPr>
                <w:b/>
                <w:bCs/>
              </w:rPr>
              <w:t>3</w:t>
            </w:r>
          </w:p>
        </w:tc>
        <w:tc>
          <w:tcPr>
            <w:tcW w:w="8080" w:type="dxa"/>
          </w:tcPr>
          <w:p w14:paraId="2D5DF256" w14:textId="77777777" w:rsidR="006E64B3" w:rsidRPr="00235E97" w:rsidRDefault="006E64B3" w:rsidP="00CA765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Perhatikan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gambar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topologi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jaringan di bawah ini!</w:t>
            </w:r>
          </w:p>
          <w:p w14:paraId="08268F1C" w14:textId="77777777" w:rsidR="006E64B3" w:rsidRPr="00235E97" w:rsidRDefault="006E64B3" w:rsidP="00CA765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Silakan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masukkan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/paste Gambar Soal Anda di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sini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  <w:p w14:paraId="4A4CCBAF" w14:textId="77777777" w:rsidR="006E64B3" w:rsidRPr="00235E97" w:rsidRDefault="006E64B3" w:rsidP="00CA765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Berdasarkan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gambar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 atas,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perangkat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berfungsi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sebagai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gateway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adalah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...</w:t>
            </w:r>
          </w:p>
          <w:p w14:paraId="7F2EE059" w14:textId="77777777" w:rsidR="006E64B3" w:rsidRDefault="006E64B3" w:rsidP="00CA7658"/>
        </w:tc>
      </w:tr>
      <w:tr w:rsidR="006E64B3" w14:paraId="0F533806" w14:textId="77777777" w:rsidTr="00CA7658">
        <w:tc>
          <w:tcPr>
            <w:tcW w:w="1242" w:type="dxa"/>
          </w:tcPr>
          <w:p w14:paraId="712EF3C3" w14:textId="77777777" w:rsidR="006E64B3" w:rsidRDefault="006E64B3" w:rsidP="00CA7658">
            <w:r>
              <w:rPr>
                <w:b/>
                <w:bCs/>
              </w:rPr>
              <w:t>A</w:t>
            </w:r>
          </w:p>
        </w:tc>
        <w:tc>
          <w:tcPr>
            <w:tcW w:w="8080" w:type="dxa"/>
          </w:tcPr>
          <w:p w14:paraId="314A6D63" w14:textId="77777777" w:rsidR="006E64B3" w:rsidRDefault="006E64B3" w:rsidP="00CA7658">
            <w:r>
              <w:t>D</w:t>
            </w:r>
          </w:p>
        </w:tc>
      </w:tr>
      <w:tr w:rsidR="006E64B3" w14:paraId="29A12E39" w14:textId="77777777" w:rsidTr="00CA7658">
        <w:trPr>
          <w:trHeight w:val="358"/>
        </w:trPr>
        <w:tc>
          <w:tcPr>
            <w:tcW w:w="1242" w:type="dxa"/>
          </w:tcPr>
          <w:p w14:paraId="0698F57B" w14:textId="77777777" w:rsidR="006E64B3" w:rsidRDefault="006E64B3" w:rsidP="00CA7658">
            <w:r>
              <w:t>B</w:t>
            </w:r>
          </w:p>
        </w:tc>
        <w:tc>
          <w:tcPr>
            <w:tcW w:w="8080" w:type="dxa"/>
          </w:tcPr>
          <w:p w14:paraId="7AB26A33" w14:textId="77777777" w:rsidR="006E64B3" w:rsidRDefault="006E64B3" w:rsidP="00CA7658"/>
        </w:tc>
      </w:tr>
      <w:tr w:rsidR="006E64B3" w14:paraId="74CBD36B" w14:textId="77777777" w:rsidTr="00CA7658">
        <w:tc>
          <w:tcPr>
            <w:tcW w:w="1242" w:type="dxa"/>
          </w:tcPr>
          <w:p w14:paraId="277718C0" w14:textId="77777777" w:rsidR="006E64B3" w:rsidRDefault="006E64B3" w:rsidP="00CA7658">
            <w:r>
              <w:t>C</w:t>
            </w:r>
          </w:p>
        </w:tc>
        <w:tc>
          <w:tcPr>
            <w:tcW w:w="8080" w:type="dxa"/>
          </w:tcPr>
          <w:p w14:paraId="1EFD41A3" w14:textId="77777777" w:rsidR="006E64B3" w:rsidRDefault="006E64B3" w:rsidP="00CA7658">
            <w:r>
              <w:t>b</w:t>
            </w:r>
          </w:p>
        </w:tc>
      </w:tr>
      <w:tr w:rsidR="006E64B3" w14:paraId="2BB012DC" w14:textId="77777777" w:rsidTr="00CA7658">
        <w:tc>
          <w:tcPr>
            <w:tcW w:w="1242" w:type="dxa"/>
          </w:tcPr>
          <w:p w14:paraId="4A7A9B78" w14:textId="77777777" w:rsidR="006E64B3" w:rsidRDefault="006E64B3" w:rsidP="00CA7658">
            <w:r>
              <w:t>D</w:t>
            </w:r>
          </w:p>
        </w:tc>
        <w:tc>
          <w:tcPr>
            <w:tcW w:w="8080" w:type="dxa"/>
          </w:tcPr>
          <w:p w14:paraId="5CAB1E23" w14:textId="77777777" w:rsidR="006E64B3" w:rsidRDefault="006E64B3" w:rsidP="00CA7658">
            <w:r>
              <w:t>b</w:t>
            </w:r>
          </w:p>
        </w:tc>
      </w:tr>
      <w:tr w:rsidR="006E64B3" w14:paraId="244F0B53" w14:textId="77777777" w:rsidTr="00CA7658">
        <w:tc>
          <w:tcPr>
            <w:tcW w:w="1242" w:type="dxa"/>
          </w:tcPr>
          <w:p w14:paraId="1CD05C37" w14:textId="77777777" w:rsidR="006E64B3" w:rsidRDefault="006E64B3" w:rsidP="00CA7658">
            <w:r>
              <w:t>E</w:t>
            </w:r>
          </w:p>
        </w:tc>
        <w:tc>
          <w:tcPr>
            <w:tcW w:w="8080" w:type="dxa"/>
          </w:tcPr>
          <w:p w14:paraId="006E58BD" w14:textId="77777777" w:rsidR="006E64B3" w:rsidRDefault="006E64B3" w:rsidP="00CA7658">
            <w:proofErr w:type="spellStart"/>
            <w:r>
              <w:t>satu</w:t>
            </w:r>
            <w:proofErr w:type="spellEnd"/>
          </w:p>
        </w:tc>
      </w:tr>
      <w:tr w:rsidR="006E64B3" w14:paraId="234CEA1F" w14:textId="77777777" w:rsidTr="00CA7658">
        <w:tc>
          <w:tcPr>
            <w:tcW w:w="1242" w:type="dxa"/>
          </w:tcPr>
          <w:p w14:paraId="07723FA1" w14:textId="77777777" w:rsidR="006E64B3" w:rsidRDefault="006E64B3" w:rsidP="00CA7658">
            <w:r>
              <w:t>KUNCI</w:t>
            </w:r>
          </w:p>
        </w:tc>
        <w:tc>
          <w:tcPr>
            <w:tcW w:w="8080" w:type="dxa"/>
          </w:tcPr>
          <w:p w14:paraId="44FFC59D" w14:textId="77777777" w:rsidR="006E64B3" w:rsidRDefault="006E64B3" w:rsidP="00CA7658">
            <w:r>
              <w:t>A</w:t>
            </w:r>
          </w:p>
        </w:tc>
      </w:tr>
    </w:tbl>
    <w:p w14:paraId="594B8F90" w14:textId="58BE6D65" w:rsidR="006E64B3" w:rsidRDefault="006E64B3" w:rsidP="00670AA8"/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1242"/>
        <w:gridCol w:w="8080"/>
      </w:tblGrid>
      <w:tr w:rsidR="006E64B3" w14:paraId="054D23C4" w14:textId="77777777" w:rsidTr="00CA7658">
        <w:trPr>
          <w:trHeight w:val="983"/>
        </w:trPr>
        <w:tc>
          <w:tcPr>
            <w:tcW w:w="1242" w:type="dxa"/>
          </w:tcPr>
          <w:p w14:paraId="32C7530B" w14:textId="63914D06" w:rsidR="006E64B3" w:rsidRDefault="006E64B3" w:rsidP="00CA7658">
            <w:r w:rsidRPr="00661354">
              <w:rPr>
                <w:b/>
                <w:bCs/>
              </w:rPr>
              <w:lastRenderedPageBreak/>
              <w:t>SOAL</w:t>
            </w:r>
            <w:r w:rsidR="007A041F">
              <w:rPr>
                <w:b/>
                <w:bCs/>
              </w:rPr>
              <w:t>4</w:t>
            </w:r>
          </w:p>
        </w:tc>
        <w:tc>
          <w:tcPr>
            <w:tcW w:w="8080" w:type="dxa"/>
          </w:tcPr>
          <w:p w14:paraId="23C9ABC8" w14:textId="77777777" w:rsidR="006E64B3" w:rsidRPr="00235E97" w:rsidRDefault="006E64B3" w:rsidP="00CA765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Perhatikan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gambar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topologi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jaringan di bawah ini!</w:t>
            </w:r>
          </w:p>
          <w:p w14:paraId="0ACFE8E2" w14:textId="77777777" w:rsidR="006E64B3" w:rsidRPr="00235E97" w:rsidRDefault="006E64B3" w:rsidP="00CA765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Silakan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masukkan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/paste Gambar Soal Anda di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sini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  <w:p w14:paraId="6525D5AE" w14:textId="77777777" w:rsidR="006E64B3" w:rsidRPr="00235E97" w:rsidRDefault="006E64B3" w:rsidP="00CA765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Berdasarkan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gambar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 atas,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perangkat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berfungsi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sebagai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gateway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adalah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...</w:t>
            </w:r>
          </w:p>
          <w:p w14:paraId="77835B29" w14:textId="77777777" w:rsidR="006E64B3" w:rsidRDefault="006E64B3" w:rsidP="00CA7658"/>
        </w:tc>
      </w:tr>
      <w:tr w:rsidR="006E64B3" w14:paraId="7D47E5C6" w14:textId="77777777" w:rsidTr="00CA7658">
        <w:tc>
          <w:tcPr>
            <w:tcW w:w="1242" w:type="dxa"/>
          </w:tcPr>
          <w:p w14:paraId="7B61D105" w14:textId="77777777" w:rsidR="006E64B3" w:rsidRDefault="006E64B3" w:rsidP="00CA7658">
            <w:r>
              <w:rPr>
                <w:b/>
                <w:bCs/>
              </w:rPr>
              <w:t>A</w:t>
            </w:r>
          </w:p>
        </w:tc>
        <w:tc>
          <w:tcPr>
            <w:tcW w:w="8080" w:type="dxa"/>
          </w:tcPr>
          <w:p w14:paraId="729C9D35" w14:textId="77777777" w:rsidR="006E64B3" w:rsidRDefault="006E64B3" w:rsidP="00CA7658">
            <w:r>
              <w:t>D</w:t>
            </w:r>
          </w:p>
        </w:tc>
      </w:tr>
      <w:tr w:rsidR="006E64B3" w14:paraId="2B276378" w14:textId="77777777" w:rsidTr="00CA7658">
        <w:trPr>
          <w:trHeight w:val="358"/>
        </w:trPr>
        <w:tc>
          <w:tcPr>
            <w:tcW w:w="1242" w:type="dxa"/>
          </w:tcPr>
          <w:p w14:paraId="4A46CFF2" w14:textId="77777777" w:rsidR="006E64B3" w:rsidRDefault="006E64B3" w:rsidP="00CA7658">
            <w:r>
              <w:t>B</w:t>
            </w:r>
          </w:p>
        </w:tc>
        <w:tc>
          <w:tcPr>
            <w:tcW w:w="8080" w:type="dxa"/>
          </w:tcPr>
          <w:p w14:paraId="4EB259AF" w14:textId="77777777" w:rsidR="006E64B3" w:rsidRDefault="006E64B3" w:rsidP="00CA7658"/>
        </w:tc>
      </w:tr>
      <w:tr w:rsidR="006E64B3" w14:paraId="2536684A" w14:textId="77777777" w:rsidTr="00CA7658">
        <w:tc>
          <w:tcPr>
            <w:tcW w:w="1242" w:type="dxa"/>
          </w:tcPr>
          <w:p w14:paraId="211FC4B8" w14:textId="77777777" w:rsidR="006E64B3" w:rsidRDefault="006E64B3" w:rsidP="00CA7658">
            <w:r>
              <w:t>C</w:t>
            </w:r>
          </w:p>
        </w:tc>
        <w:tc>
          <w:tcPr>
            <w:tcW w:w="8080" w:type="dxa"/>
          </w:tcPr>
          <w:p w14:paraId="5ACA7D51" w14:textId="77777777" w:rsidR="006E64B3" w:rsidRDefault="006E64B3" w:rsidP="00CA7658">
            <w:r>
              <w:t>b</w:t>
            </w:r>
          </w:p>
        </w:tc>
      </w:tr>
      <w:tr w:rsidR="006E64B3" w14:paraId="633AD067" w14:textId="77777777" w:rsidTr="00CA7658">
        <w:tc>
          <w:tcPr>
            <w:tcW w:w="1242" w:type="dxa"/>
          </w:tcPr>
          <w:p w14:paraId="334BACE2" w14:textId="77777777" w:rsidR="006E64B3" w:rsidRDefault="006E64B3" w:rsidP="00CA7658">
            <w:r>
              <w:t>D</w:t>
            </w:r>
          </w:p>
        </w:tc>
        <w:tc>
          <w:tcPr>
            <w:tcW w:w="8080" w:type="dxa"/>
          </w:tcPr>
          <w:p w14:paraId="7934374F" w14:textId="77777777" w:rsidR="006E64B3" w:rsidRDefault="006E64B3" w:rsidP="00CA7658">
            <w:r>
              <w:t>b</w:t>
            </w:r>
          </w:p>
        </w:tc>
      </w:tr>
      <w:tr w:rsidR="006E64B3" w14:paraId="3C04F2F3" w14:textId="77777777" w:rsidTr="00CA7658">
        <w:tc>
          <w:tcPr>
            <w:tcW w:w="1242" w:type="dxa"/>
          </w:tcPr>
          <w:p w14:paraId="6259DF40" w14:textId="77777777" w:rsidR="006E64B3" w:rsidRDefault="006E64B3" w:rsidP="00CA7658">
            <w:r>
              <w:t>E</w:t>
            </w:r>
          </w:p>
        </w:tc>
        <w:tc>
          <w:tcPr>
            <w:tcW w:w="8080" w:type="dxa"/>
          </w:tcPr>
          <w:p w14:paraId="2CD6804E" w14:textId="3CAE42F6" w:rsidR="006E64B3" w:rsidRDefault="006E64B3" w:rsidP="00CA7658">
            <w:bookmarkStart w:id="0" w:name="_GoBack"/>
            <w:bookmarkEnd w:id="0"/>
          </w:p>
        </w:tc>
      </w:tr>
      <w:tr w:rsidR="006E64B3" w14:paraId="72E7779E" w14:textId="77777777" w:rsidTr="00CA7658">
        <w:tc>
          <w:tcPr>
            <w:tcW w:w="1242" w:type="dxa"/>
          </w:tcPr>
          <w:p w14:paraId="24E91A1D" w14:textId="77777777" w:rsidR="006E64B3" w:rsidRDefault="006E64B3" w:rsidP="00CA7658">
            <w:r>
              <w:t>KUNCI</w:t>
            </w:r>
          </w:p>
        </w:tc>
        <w:tc>
          <w:tcPr>
            <w:tcW w:w="8080" w:type="dxa"/>
          </w:tcPr>
          <w:p w14:paraId="1D9B891A" w14:textId="77777777" w:rsidR="006E64B3" w:rsidRDefault="006E64B3" w:rsidP="00CA7658">
            <w:r>
              <w:t>A</w:t>
            </w:r>
          </w:p>
        </w:tc>
      </w:tr>
    </w:tbl>
    <w:p w14:paraId="1C779622" w14:textId="34E4EC0C" w:rsidR="006E64B3" w:rsidRDefault="006E64B3" w:rsidP="00670AA8"/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1242"/>
        <w:gridCol w:w="8080"/>
      </w:tblGrid>
      <w:tr w:rsidR="006E64B3" w14:paraId="43677A87" w14:textId="77777777" w:rsidTr="00CA7658">
        <w:trPr>
          <w:trHeight w:val="983"/>
        </w:trPr>
        <w:tc>
          <w:tcPr>
            <w:tcW w:w="1242" w:type="dxa"/>
          </w:tcPr>
          <w:p w14:paraId="3AD8C6A1" w14:textId="5844D198" w:rsidR="006E64B3" w:rsidRDefault="006E64B3" w:rsidP="00CA7658">
            <w:r w:rsidRPr="00661354">
              <w:rPr>
                <w:b/>
                <w:bCs/>
              </w:rPr>
              <w:t>SOAL</w:t>
            </w:r>
            <w:r w:rsidR="007A041F">
              <w:rPr>
                <w:b/>
                <w:bCs/>
              </w:rPr>
              <w:t>5</w:t>
            </w:r>
          </w:p>
        </w:tc>
        <w:tc>
          <w:tcPr>
            <w:tcW w:w="8080" w:type="dxa"/>
          </w:tcPr>
          <w:p w14:paraId="2948E9D4" w14:textId="77777777" w:rsidR="006E64B3" w:rsidRPr="00235E97" w:rsidRDefault="006E64B3" w:rsidP="00CA765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Perhatikan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gambar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topologi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jaringan di bawah ini!</w:t>
            </w:r>
          </w:p>
          <w:p w14:paraId="6D3F2D99" w14:textId="77777777" w:rsidR="006E64B3" w:rsidRPr="00235E97" w:rsidRDefault="006E64B3" w:rsidP="00CA765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Silakan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masukkan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/paste Gambar Soal Anda di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sini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  <w:p w14:paraId="2BC540A4" w14:textId="77777777" w:rsidR="006E64B3" w:rsidRPr="00235E97" w:rsidRDefault="006E64B3" w:rsidP="00CA765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Berdasarkan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gambar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 atas,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perangkat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berfungsi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sebagai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gateway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adalah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...</w:t>
            </w:r>
          </w:p>
          <w:p w14:paraId="494DA95F" w14:textId="77777777" w:rsidR="006E64B3" w:rsidRDefault="006E64B3" w:rsidP="00CA7658"/>
        </w:tc>
      </w:tr>
      <w:tr w:rsidR="006E64B3" w14:paraId="3E778247" w14:textId="77777777" w:rsidTr="00CA7658">
        <w:tc>
          <w:tcPr>
            <w:tcW w:w="1242" w:type="dxa"/>
          </w:tcPr>
          <w:p w14:paraId="73D45EC9" w14:textId="77777777" w:rsidR="006E64B3" w:rsidRDefault="006E64B3" w:rsidP="00CA7658">
            <w:r>
              <w:rPr>
                <w:b/>
                <w:bCs/>
              </w:rPr>
              <w:t>A</w:t>
            </w:r>
          </w:p>
        </w:tc>
        <w:tc>
          <w:tcPr>
            <w:tcW w:w="8080" w:type="dxa"/>
          </w:tcPr>
          <w:p w14:paraId="35454BBE" w14:textId="77777777" w:rsidR="006E64B3" w:rsidRDefault="006E64B3" w:rsidP="00CA7658">
            <w:r>
              <w:t>D</w:t>
            </w:r>
          </w:p>
        </w:tc>
      </w:tr>
      <w:tr w:rsidR="006E64B3" w14:paraId="3B135260" w14:textId="77777777" w:rsidTr="00CA7658">
        <w:trPr>
          <w:trHeight w:val="358"/>
        </w:trPr>
        <w:tc>
          <w:tcPr>
            <w:tcW w:w="1242" w:type="dxa"/>
          </w:tcPr>
          <w:p w14:paraId="09CDB7DC" w14:textId="77777777" w:rsidR="006E64B3" w:rsidRDefault="006E64B3" w:rsidP="00CA7658">
            <w:r>
              <w:t>B</w:t>
            </w:r>
          </w:p>
        </w:tc>
        <w:tc>
          <w:tcPr>
            <w:tcW w:w="8080" w:type="dxa"/>
          </w:tcPr>
          <w:p w14:paraId="34133323" w14:textId="77777777" w:rsidR="006E64B3" w:rsidRDefault="006E64B3" w:rsidP="00CA7658"/>
          <w:p w14:paraId="5F9D92BD" w14:textId="77777777" w:rsidR="006E64B3" w:rsidRDefault="006E64B3" w:rsidP="00CA7658"/>
        </w:tc>
      </w:tr>
      <w:tr w:rsidR="006E64B3" w14:paraId="3685D79B" w14:textId="77777777" w:rsidTr="00CA7658">
        <w:tc>
          <w:tcPr>
            <w:tcW w:w="1242" w:type="dxa"/>
          </w:tcPr>
          <w:p w14:paraId="6F4BEE0F" w14:textId="77777777" w:rsidR="006E64B3" w:rsidRDefault="006E64B3" w:rsidP="00CA7658">
            <w:r>
              <w:t>C</w:t>
            </w:r>
          </w:p>
        </w:tc>
        <w:tc>
          <w:tcPr>
            <w:tcW w:w="8080" w:type="dxa"/>
          </w:tcPr>
          <w:p w14:paraId="4EF8B6B3" w14:textId="77777777" w:rsidR="006E64B3" w:rsidRDefault="006E64B3" w:rsidP="00CA7658">
            <w:r>
              <w:t>b</w:t>
            </w:r>
          </w:p>
        </w:tc>
      </w:tr>
      <w:tr w:rsidR="006E64B3" w14:paraId="3AEEE468" w14:textId="77777777" w:rsidTr="00CA7658">
        <w:tc>
          <w:tcPr>
            <w:tcW w:w="1242" w:type="dxa"/>
          </w:tcPr>
          <w:p w14:paraId="47AD2256" w14:textId="77777777" w:rsidR="006E64B3" w:rsidRDefault="006E64B3" w:rsidP="00CA7658">
            <w:r>
              <w:t>D</w:t>
            </w:r>
          </w:p>
        </w:tc>
        <w:tc>
          <w:tcPr>
            <w:tcW w:w="8080" w:type="dxa"/>
          </w:tcPr>
          <w:p w14:paraId="580B0C97" w14:textId="77777777" w:rsidR="006E64B3" w:rsidRDefault="006E64B3" w:rsidP="00CA7658">
            <w:r>
              <w:t>b</w:t>
            </w:r>
          </w:p>
        </w:tc>
      </w:tr>
      <w:tr w:rsidR="006E64B3" w14:paraId="3CD5D22F" w14:textId="77777777" w:rsidTr="00CA7658">
        <w:tc>
          <w:tcPr>
            <w:tcW w:w="1242" w:type="dxa"/>
          </w:tcPr>
          <w:p w14:paraId="79BD44AB" w14:textId="77777777" w:rsidR="006E64B3" w:rsidRDefault="006E64B3" w:rsidP="00CA7658">
            <w:r>
              <w:t>E</w:t>
            </w:r>
          </w:p>
        </w:tc>
        <w:tc>
          <w:tcPr>
            <w:tcW w:w="8080" w:type="dxa"/>
          </w:tcPr>
          <w:p w14:paraId="6D003A9F" w14:textId="77777777" w:rsidR="006E64B3" w:rsidRDefault="006E64B3" w:rsidP="00CA7658">
            <w:proofErr w:type="spellStart"/>
            <w:r>
              <w:t>satu</w:t>
            </w:r>
            <w:proofErr w:type="spellEnd"/>
          </w:p>
        </w:tc>
      </w:tr>
      <w:tr w:rsidR="006E64B3" w14:paraId="482C65EF" w14:textId="77777777" w:rsidTr="00CA7658">
        <w:tc>
          <w:tcPr>
            <w:tcW w:w="1242" w:type="dxa"/>
          </w:tcPr>
          <w:p w14:paraId="71ED289E" w14:textId="77777777" w:rsidR="006E64B3" w:rsidRDefault="006E64B3" w:rsidP="00CA7658">
            <w:r>
              <w:t>KUNCI</w:t>
            </w:r>
          </w:p>
        </w:tc>
        <w:tc>
          <w:tcPr>
            <w:tcW w:w="8080" w:type="dxa"/>
          </w:tcPr>
          <w:p w14:paraId="323C238B" w14:textId="77777777" w:rsidR="006E64B3" w:rsidRDefault="006E64B3" w:rsidP="00CA7658">
            <w:r>
              <w:t>A</w:t>
            </w:r>
          </w:p>
        </w:tc>
      </w:tr>
    </w:tbl>
    <w:p w14:paraId="4D4067BE" w14:textId="42871BE0" w:rsidR="006E64B3" w:rsidRDefault="006E64B3" w:rsidP="00670AA8"/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1242"/>
        <w:gridCol w:w="8080"/>
      </w:tblGrid>
      <w:tr w:rsidR="007A041F" w14:paraId="04B250A0" w14:textId="77777777" w:rsidTr="00CA7658">
        <w:trPr>
          <w:trHeight w:val="983"/>
        </w:trPr>
        <w:tc>
          <w:tcPr>
            <w:tcW w:w="1242" w:type="dxa"/>
          </w:tcPr>
          <w:p w14:paraId="00C86B48" w14:textId="63299C11" w:rsidR="007A041F" w:rsidRDefault="007A041F" w:rsidP="00CA7658">
            <w:r w:rsidRPr="00661354">
              <w:rPr>
                <w:b/>
                <w:bCs/>
              </w:rPr>
              <w:t>SOAL</w:t>
            </w:r>
            <w:r>
              <w:rPr>
                <w:b/>
                <w:bCs/>
              </w:rPr>
              <w:t>6</w:t>
            </w:r>
          </w:p>
        </w:tc>
        <w:tc>
          <w:tcPr>
            <w:tcW w:w="8080" w:type="dxa"/>
          </w:tcPr>
          <w:p w14:paraId="23C86C25" w14:textId="77777777" w:rsidR="007A041F" w:rsidRPr="00235E97" w:rsidRDefault="007A041F" w:rsidP="00CA765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Perhatikan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gambar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topologi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jaringan di bawah ini!</w:t>
            </w:r>
          </w:p>
          <w:p w14:paraId="5AE989C1" w14:textId="77777777" w:rsidR="007A041F" w:rsidRPr="00235E97" w:rsidRDefault="007A041F" w:rsidP="00CA765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Silakan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masukkan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/paste Gambar Soal Anda di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sini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  <w:p w14:paraId="4C568CF0" w14:textId="77777777" w:rsidR="007A041F" w:rsidRPr="00235E97" w:rsidRDefault="007A041F" w:rsidP="00CA765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Berdasarkan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gambar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 atas,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perangkat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berfungsi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sebagai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gateway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adalah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...</w:t>
            </w:r>
          </w:p>
          <w:p w14:paraId="2F69B0D9" w14:textId="77777777" w:rsidR="007A041F" w:rsidRDefault="007A041F" w:rsidP="00CA7658"/>
        </w:tc>
      </w:tr>
      <w:tr w:rsidR="007A041F" w14:paraId="78A34A3A" w14:textId="77777777" w:rsidTr="00CA7658">
        <w:tc>
          <w:tcPr>
            <w:tcW w:w="1242" w:type="dxa"/>
          </w:tcPr>
          <w:p w14:paraId="47CBAACB" w14:textId="77777777" w:rsidR="007A041F" w:rsidRDefault="007A041F" w:rsidP="00CA7658">
            <w:r>
              <w:rPr>
                <w:b/>
                <w:bCs/>
              </w:rPr>
              <w:t>A</w:t>
            </w:r>
          </w:p>
        </w:tc>
        <w:tc>
          <w:tcPr>
            <w:tcW w:w="8080" w:type="dxa"/>
          </w:tcPr>
          <w:p w14:paraId="6B640F13" w14:textId="77777777" w:rsidR="007A041F" w:rsidRDefault="007A041F" w:rsidP="00CA7658">
            <w:r>
              <w:t>D</w:t>
            </w:r>
          </w:p>
        </w:tc>
      </w:tr>
      <w:tr w:rsidR="007A041F" w14:paraId="394E4FD0" w14:textId="77777777" w:rsidTr="00CA7658">
        <w:trPr>
          <w:trHeight w:val="358"/>
        </w:trPr>
        <w:tc>
          <w:tcPr>
            <w:tcW w:w="1242" w:type="dxa"/>
          </w:tcPr>
          <w:p w14:paraId="2B639CDD" w14:textId="77777777" w:rsidR="007A041F" w:rsidRDefault="007A041F" w:rsidP="00CA7658">
            <w:r>
              <w:t>B</w:t>
            </w:r>
          </w:p>
        </w:tc>
        <w:tc>
          <w:tcPr>
            <w:tcW w:w="8080" w:type="dxa"/>
          </w:tcPr>
          <w:p w14:paraId="2785A5A0" w14:textId="77777777" w:rsidR="007A041F" w:rsidRDefault="007A041F" w:rsidP="00CA7658"/>
          <w:p w14:paraId="4D2FAEB6" w14:textId="77777777" w:rsidR="007A041F" w:rsidRDefault="007A041F" w:rsidP="00CA7658"/>
        </w:tc>
      </w:tr>
      <w:tr w:rsidR="007A041F" w14:paraId="6E59A0C2" w14:textId="77777777" w:rsidTr="00CA7658">
        <w:tc>
          <w:tcPr>
            <w:tcW w:w="1242" w:type="dxa"/>
          </w:tcPr>
          <w:p w14:paraId="0C58B449" w14:textId="77777777" w:rsidR="007A041F" w:rsidRDefault="007A041F" w:rsidP="00CA7658">
            <w:r>
              <w:t>C</w:t>
            </w:r>
          </w:p>
        </w:tc>
        <w:tc>
          <w:tcPr>
            <w:tcW w:w="8080" w:type="dxa"/>
          </w:tcPr>
          <w:p w14:paraId="42090034" w14:textId="77777777" w:rsidR="007A041F" w:rsidRDefault="007A041F" w:rsidP="00CA7658">
            <w:r>
              <w:t>b</w:t>
            </w:r>
          </w:p>
        </w:tc>
      </w:tr>
      <w:tr w:rsidR="007A041F" w14:paraId="61F6D073" w14:textId="77777777" w:rsidTr="00CA7658">
        <w:tc>
          <w:tcPr>
            <w:tcW w:w="1242" w:type="dxa"/>
          </w:tcPr>
          <w:p w14:paraId="7F791275" w14:textId="77777777" w:rsidR="007A041F" w:rsidRDefault="007A041F" w:rsidP="00CA7658">
            <w:r>
              <w:t>D</w:t>
            </w:r>
          </w:p>
        </w:tc>
        <w:tc>
          <w:tcPr>
            <w:tcW w:w="8080" w:type="dxa"/>
          </w:tcPr>
          <w:p w14:paraId="62C60691" w14:textId="77777777" w:rsidR="007A041F" w:rsidRDefault="007A041F" w:rsidP="00CA7658">
            <w:r>
              <w:t>b</w:t>
            </w:r>
          </w:p>
        </w:tc>
      </w:tr>
      <w:tr w:rsidR="007A041F" w14:paraId="70346DE4" w14:textId="77777777" w:rsidTr="00CA7658">
        <w:tc>
          <w:tcPr>
            <w:tcW w:w="1242" w:type="dxa"/>
          </w:tcPr>
          <w:p w14:paraId="54A7BB92" w14:textId="77777777" w:rsidR="007A041F" w:rsidRDefault="007A041F" w:rsidP="00CA7658">
            <w:r>
              <w:t>E</w:t>
            </w:r>
          </w:p>
        </w:tc>
        <w:tc>
          <w:tcPr>
            <w:tcW w:w="8080" w:type="dxa"/>
          </w:tcPr>
          <w:p w14:paraId="41D3AA2E" w14:textId="77777777" w:rsidR="007A041F" w:rsidRDefault="007A041F" w:rsidP="00CA7658">
            <w:proofErr w:type="spellStart"/>
            <w:r>
              <w:t>satu</w:t>
            </w:r>
            <w:proofErr w:type="spellEnd"/>
          </w:p>
        </w:tc>
      </w:tr>
      <w:tr w:rsidR="007A041F" w14:paraId="66A1C3BC" w14:textId="77777777" w:rsidTr="00CA7658">
        <w:tc>
          <w:tcPr>
            <w:tcW w:w="1242" w:type="dxa"/>
          </w:tcPr>
          <w:p w14:paraId="2668B319" w14:textId="77777777" w:rsidR="007A041F" w:rsidRDefault="007A041F" w:rsidP="00CA7658">
            <w:r>
              <w:t>KUNCI</w:t>
            </w:r>
          </w:p>
        </w:tc>
        <w:tc>
          <w:tcPr>
            <w:tcW w:w="8080" w:type="dxa"/>
          </w:tcPr>
          <w:p w14:paraId="19AB95E2" w14:textId="77777777" w:rsidR="007A041F" w:rsidRDefault="007A041F" w:rsidP="00CA7658">
            <w:r>
              <w:t>A</w:t>
            </w:r>
          </w:p>
        </w:tc>
      </w:tr>
    </w:tbl>
    <w:p w14:paraId="5445472D" w14:textId="0770CB30" w:rsidR="007A041F" w:rsidRDefault="007A041F" w:rsidP="00670AA8"/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1242"/>
        <w:gridCol w:w="8080"/>
      </w:tblGrid>
      <w:tr w:rsidR="007A041F" w14:paraId="46D87E55" w14:textId="77777777" w:rsidTr="00CA7658">
        <w:trPr>
          <w:trHeight w:val="983"/>
        </w:trPr>
        <w:tc>
          <w:tcPr>
            <w:tcW w:w="1242" w:type="dxa"/>
          </w:tcPr>
          <w:p w14:paraId="7928A8BC" w14:textId="76BE7C22" w:rsidR="007A041F" w:rsidRDefault="007A041F" w:rsidP="00CA7658">
            <w:r w:rsidRPr="00661354">
              <w:rPr>
                <w:b/>
                <w:bCs/>
              </w:rPr>
              <w:lastRenderedPageBreak/>
              <w:t>SOAL</w:t>
            </w:r>
            <w:r>
              <w:rPr>
                <w:b/>
                <w:bCs/>
              </w:rPr>
              <w:t>7</w:t>
            </w:r>
          </w:p>
        </w:tc>
        <w:tc>
          <w:tcPr>
            <w:tcW w:w="8080" w:type="dxa"/>
          </w:tcPr>
          <w:p w14:paraId="27DE3147" w14:textId="77777777" w:rsidR="007A041F" w:rsidRPr="00235E97" w:rsidRDefault="007A041F" w:rsidP="00CA765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Perhatikan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gambar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topologi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jaringan di bawah ini!</w:t>
            </w:r>
          </w:p>
          <w:p w14:paraId="121549BC" w14:textId="77777777" w:rsidR="007A041F" w:rsidRPr="00235E97" w:rsidRDefault="007A041F" w:rsidP="00CA765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Silakan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masukkan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/paste Gambar Soal Anda di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sini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  <w:p w14:paraId="55BA7C13" w14:textId="77777777" w:rsidR="007A041F" w:rsidRPr="00235E97" w:rsidRDefault="007A041F" w:rsidP="00CA765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Berdasarkan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gambar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 atas,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perangkat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berfungsi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sebagai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gateway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adalah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...</w:t>
            </w:r>
          </w:p>
          <w:p w14:paraId="6E36C961" w14:textId="77777777" w:rsidR="007A041F" w:rsidRDefault="007A041F" w:rsidP="00CA7658"/>
        </w:tc>
      </w:tr>
      <w:tr w:rsidR="007A041F" w14:paraId="55BBF05C" w14:textId="77777777" w:rsidTr="00CA7658">
        <w:tc>
          <w:tcPr>
            <w:tcW w:w="1242" w:type="dxa"/>
          </w:tcPr>
          <w:p w14:paraId="7A735286" w14:textId="77777777" w:rsidR="007A041F" w:rsidRDefault="007A041F" w:rsidP="00CA7658">
            <w:r>
              <w:rPr>
                <w:b/>
                <w:bCs/>
              </w:rPr>
              <w:t>A</w:t>
            </w:r>
          </w:p>
        </w:tc>
        <w:tc>
          <w:tcPr>
            <w:tcW w:w="8080" w:type="dxa"/>
          </w:tcPr>
          <w:p w14:paraId="3531E21B" w14:textId="77777777" w:rsidR="007A041F" w:rsidRDefault="007A041F" w:rsidP="00CA7658">
            <w:r>
              <w:t>D</w:t>
            </w:r>
          </w:p>
        </w:tc>
      </w:tr>
      <w:tr w:rsidR="007A041F" w14:paraId="52402FF2" w14:textId="77777777" w:rsidTr="00CA7658">
        <w:trPr>
          <w:trHeight w:val="358"/>
        </w:trPr>
        <w:tc>
          <w:tcPr>
            <w:tcW w:w="1242" w:type="dxa"/>
          </w:tcPr>
          <w:p w14:paraId="2600EF5C" w14:textId="77777777" w:rsidR="007A041F" w:rsidRDefault="007A041F" w:rsidP="00CA7658">
            <w:r>
              <w:t>B</w:t>
            </w:r>
          </w:p>
        </w:tc>
        <w:tc>
          <w:tcPr>
            <w:tcW w:w="8080" w:type="dxa"/>
          </w:tcPr>
          <w:p w14:paraId="0CEB7285" w14:textId="77777777" w:rsidR="007A041F" w:rsidRDefault="007A041F" w:rsidP="00CA7658"/>
          <w:p w14:paraId="3F95007A" w14:textId="77777777" w:rsidR="007A041F" w:rsidRDefault="007A041F" w:rsidP="00CA7658"/>
        </w:tc>
      </w:tr>
      <w:tr w:rsidR="007A041F" w14:paraId="7EC293B5" w14:textId="77777777" w:rsidTr="00CA7658">
        <w:tc>
          <w:tcPr>
            <w:tcW w:w="1242" w:type="dxa"/>
          </w:tcPr>
          <w:p w14:paraId="037C38C6" w14:textId="77777777" w:rsidR="007A041F" w:rsidRDefault="007A041F" w:rsidP="00CA7658">
            <w:r>
              <w:t>C</w:t>
            </w:r>
          </w:p>
        </w:tc>
        <w:tc>
          <w:tcPr>
            <w:tcW w:w="8080" w:type="dxa"/>
          </w:tcPr>
          <w:p w14:paraId="4F9ABFF2" w14:textId="77777777" w:rsidR="007A041F" w:rsidRDefault="007A041F" w:rsidP="00CA7658">
            <w:r>
              <w:t>b</w:t>
            </w:r>
          </w:p>
        </w:tc>
      </w:tr>
      <w:tr w:rsidR="007A041F" w14:paraId="3211AA8B" w14:textId="77777777" w:rsidTr="00CA7658">
        <w:tc>
          <w:tcPr>
            <w:tcW w:w="1242" w:type="dxa"/>
          </w:tcPr>
          <w:p w14:paraId="09A97D12" w14:textId="77777777" w:rsidR="007A041F" w:rsidRDefault="007A041F" w:rsidP="00CA7658">
            <w:r>
              <w:t>D</w:t>
            </w:r>
          </w:p>
        </w:tc>
        <w:tc>
          <w:tcPr>
            <w:tcW w:w="8080" w:type="dxa"/>
          </w:tcPr>
          <w:p w14:paraId="462FC7D2" w14:textId="77777777" w:rsidR="007A041F" w:rsidRDefault="007A041F" w:rsidP="00CA7658">
            <w:r>
              <w:t>b</w:t>
            </w:r>
          </w:p>
        </w:tc>
      </w:tr>
      <w:tr w:rsidR="007A041F" w14:paraId="6FD6298A" w14:textId="77777777" w:rsidTr="00CA7658">
        <w:tc>
          <w:tcPr>
            <w:tcW w:w="1242" w:type="dxa"/>
          </w:tcPr>
          <w:p w14:paraId="6AC85582" w14:textId="77777777" w:rsidR="007A041F" w:rsidRDefault="007A041F" w:rsidP="00CA7658">
            <w:r>
              <w:t>E</w:t>
            </w:r>
          </w:p>
        </w:tc>
        <w:tc>
          <w:tcPr>
            <w:tcW w:w="8080" w:type="dxa"/>
          </w:tcPr>
          <w:p w14:paraId="22855337" w14:textId="77777777" w:rsidR="007A041F" w:rsidRDefault="007A041F" w:rsidP="00CA7658">
            <w:proofErr w:type="spellStart"/>
            <w:r>
              <w:t>satu</w:t>
            </w:r>
            <w:proofErr w:type="spellEnd"/>
          </w:p>
        </w:tc>
      </w:tr>
      <w:tr w:rsidR="007A041F" w14:paraId="5CE34BDB" w14:textId="77777777" w:rsidTr="00CA7658">
        <w:tc>
          <w:tcPr>
            <w:tcW w:w="1242" w:type="dxa"/>
          </w:tcPr>
          <w:p w14:paraId="060474B1" w14:textId="77777777" w:rsidR="007A041F" w:rsidRDefault="007A041F" w:rsidP="00CA7658">
            <w:r>
              <w:t>KUNCI</w:t>
            </w:r>
          </w:p>
        </w:tc>
        <w:tc>
          <w:tcPr>
            <w:tcW w:w="8080" w:type="dxa"/>
          </w:tcPr>
          <w:p w14:paraId="73FD70F5" w14:textId="77777777" w:rsidR="007A041F" w:rsidRDefault="007A041F" w:rsidP="00CA7658">
            <w:r>
              <w:t>A</w:t>
            </w:r>
          </w:p>
        </w:tc>
      </w:tr>
    </w:tbl>
    <w:p w14:paraId="0D2FADBB" w14:textId="40173FAE" w:rsidR="007A041F" w:rsidRDefault="007A041F" w:rsidP="00670AA8"/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1242"/>
        <w:gridCol w:w="8080"/>
      </w:tblGrid>
      <w:tr w:rsidR="007A041F" w14:paraId="384F0ECB" w14:textId="77777777" w:rsidTr="00CA7658">
        <w:trPr>
          <w:trHeight w:val="983"/>
        </w:trPr>
        <w:tc>
          <w:tcPr>
            <w:tcW w:w="1242" w:type="dxa"/>
          </w:tcPr>
          <w:p w14:paraId="3A330AC5" w14:textId="69DC8D4F" w:rsidR="007A041F" w:rsidRDefault="007A041F" w:rsidP="00CA7658">
            <w:r w:rsidRPr="00661354">
              <w:rPr>
                <w:b/>
                <w:bCs/>
              </w:rPr>
              <w:t>SOAL</w:t>
            </w:r>
            <w:r>
              <w:rPr>
                <w:b/>
                <w:bCs/>
              </w:rPr>
              <w:t>8</w:t>
            </w:r>
          </w:p>
        </w:tc>
        <w:tc>
          <w:tcPr>
            <w:tcW w:w="8080" w:type="dxa"/>
          </w:tcPr>
          <w:p w14:paraId="5330F0FF" w14:textId="77777777" w:rsidR="007A041F" w:rsidRPr="00235E97" w:rsidRDefault="007A041F" w:rsidP="00CA765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Perhatikan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gambar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topologi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jaringan di bawah ini!</w:t>
            </w:r>
          </w:p>
          <w:p w14:paraId="179A40C7" w14:textId="77777777" w:rsidR="007A041F" w:rsidRPr="00235E97" w:rsidRDefault="007A041F" w:rsidP="00CA765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Silakan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masukkan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/paste Gambar Soal Anda di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sini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  <w:p w14:paraId="13B3D97A" w14:textId="77777777" w:rsidR="007A041F" w:rsidRPr="00235E97" w:rsidRDefault="007A041F" w:rsidP="00CA765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Berdasarkan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gambar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 atas,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perangkat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berfungsi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sebagai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gateway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adalah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...</w:t>
            </w:r>
          </w:p>
          <w:p w14:paraId="75AAE639" w14:textId="77777777" w:rsidR="007A041F" w:rsidRDefault="007A041F" w:rsidP="00CA7658"/>
        </w:tc>
      </w:tr>
      <w:tr w:rsidR="007A041F" w14:paraId="71FB74C6" w14:textId="77777777" w:rsidTr="00CA7658">
        <w:tc>
          <w:tcPr>
            <w:tcW w:w="1242" w:type="dxa"/>
          </w:tcPr>
          <w:p w14:paraId="4BF765C6" w14:textId="77777777" w:rsidR="007A041F" w:rsidRDefault="007A041F" w:rsidP="00CA7658">
            <w:r>
              <w:rPr>
                <w:b/>
                <w:bCs/>
              </w:rPr>
              <w:t>A</w:t>
            </w:r>
          </w:p>
        </w:tc>
        <w:tc>
          <w:tcPr>
            <w:tcW w:w="8080" w:type="dxa"/>
          </w:tcPr>
          <w:p w14:paraId="6D084993" w14:textId="77777777" w:rsidR="007A041F" w:rsidRDefault="007A041F" w:rsidP="00CA7658">
            <w:r>
              <w:t>D</w:t>
            </w:r>
          </w:p>
        </w:tc>
      </w:tr>
      <w:tr w:rsidR="007A041F" w14:paraId="02EBA8FF" w14:textId="77777777" w:rsidTr="00CA7658">
        <w:trPr>
          <w:trHeight w:val="358"/>
        </w:trPr>
        <w:tc>
          <w:tcPr>
            <w:tcW w:w="1242" w:type="dxa"/>
          </w:tcPr>
          <w:p w14:paraId="56BBD12E" w14:textId="77777777" w:rsidR="007A041F" w:rsidRDefault="007A041F" w:rsidP="00CA7658">
            <w:r>
              <w:t>B</w:t>
            </w:r>
          </w:p>
        </w:tc>
        <w:tc>
          <w:tcPr>
            <w:tcW w:w="8080" w:type="dxa"/>
          </w:tcPr>
          <w:p w14:paraId="7E54B849" w14:textId="77777777" w:rsidR="007A041F" w:rsidRDefault="007A041F" w:rsidP="00CA7658"/>
          <w:p w14:paraId="132EBBEA" w14:textId="77777777" w:rsidR="007A041F" w:rsidRDefault="007A041F" w:rsidP="00CA7658"/>
        </w:tc>
      </w:tr>
      <w:tr w:rsidR="007A041F" w14:paraId="7A78D7A2" w14:textId="77777777" w:rsidTr="00CA7658">
        <w:tc>
          <w:tcPr>
            <w:tcW w:w="1242" w:type="dxa"/>
          </w:tcPr>
          <w:p w14:paraId="25BEFFD4" w14:textId="77777777" w:rsidR="007A041F" w:rsidRDefault="007A041F" w:rsidP="00CA7658">
            <w:r>
              <w:t>C</w:t>
            </w:r>
          </w:p>
        </w:tc>
        <w:tc>
          <w:tcPr>
            <w:tcW w:w="8080" w:type="dxa"/>
          </w:tcPr>
          <w:p w14:paraId="2B691C8B" w14:textId="77777777" w:rsidR="007A041F" w:rsidRDefault="007A041F" w:rsidP="00CA7658">
            <w:r>
              <w:t>b</w:t>
            </w:r>
          </w:p>
        </w:tc>
      </w:tr>
      <w:tr w:rsidR="007A041F" w14:paraId="2B4927B9" w14:textId="77777777" w:rsidTr="00CA7658">
        <w:tc>
          <w:tcPr>
            <w:tcW w:w="1242" w:type="dxa"/>
          </w:tcPr>
          <w:p w14:paraId="08F56B93" w14:textId="77777777" w:rsidR="007A041F" w:rsidRDefault="007A041F" w:rsidP="00CA7658">
            <w:r>
              <w:t>D</w:t>
            </w:r>
          </w:p>
        </w:tc>
        <w:tc>
          <w:tcPr>
            <w:tcW w:w="8080" w:type="dxa"/>
          </w:tcPr>
          <w:p w14:paraId="4A2C947C" w14:textId="77777777" w:rsidR="007A041F" w:rsidRDefault="007A041F" w:rsidP="00CA7658">
            <w:r>
              <w:t>b</w:t>
            </w:r>
          </w:p>
        </w:tc>
      </w:tr>
      <w:tr w:rsidR="007A041F" w14:paraId="080AE3D3" w14:textId="77777777" w:rsidTr="00CA7658">
        <w:tc>
          <w:tcPr>
            <w:tcW w:w="1242" w:type="dxa"/>
          </w:tcPr>
          <w:p w14:paraId="3085B368" w14:textId="77777777" w:rsidR="007A041F" w:rsidRDefault="007A041F" w:rsidP="00CA7658">
            <w:r>
              <w:t>E</w:t>
            </w:r>
          </w:p>
        </w:tc>
        <w:tc>
          <w:tcPr>
            <w:tcW w:w="8080" w:type="dxa"/>
          </w:tcPr>
          <w:p w14:paraId="14407666" w14:textId="77777777" w:rsidR="007A041F" w:rsidRDefault="007A041F" w:rsidP="00CA7658">
            <w:proofErr w:type="spellStart"/>
            <w:r>
              <w:t>satu</w:t>
            </w:r>
            <w:proofErr w:type="spellEnd"/>
          </w:p>
        </w:tc>
      </w:tr>
      <w:tr w:rsidR="007A041F" w14:paraId="102C9967" w14:textId="77777777" w:rsidTr="00CA7658">
        <w:tc>
          <w:tcPr>
            <w:tcW w:w="1242" w:type="dxa"/>
          </w:tcPr>
          <w:p w14:paraId="24D2D50B" w14:textId="77777777" w:rsidR="007A041F" w:rsidRDefault="007A041F" w:rsidP="00CA7658">
            <w:r>
              <w:t>KUNCI</w:t>
            </w:r>
          </w:p>
        </w:tc>
        <w:tc>
          <w:tcPr>
            <w:tcW w:w="8080" w:type="dxa"/>
          </w:tcPr>
          <w:p w14:paraId="4743D419" w14:textId="77777777" w:rsidR="007A041F" w:rsidRDefault="007A041F" w:rsidP="00CA7658">
            <w:r>
              <w:t>A</w:t>
            </w:r>
          </w:p>
        </w:tc>
      </w:tr>
    </w:tbl>
    <w:p w14:paraId="56F2C316" w14:textId="511523FF" w:rsidR="007A041F" w:rsidRDefault="007A041F" w:rsidP="00670AA8"/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1242"/>
        <w:gridCol w:w="8080"/>
      </w:tblGrid>
      <w:tr w:rsidR="007A041F" w14:paraId="512B177D" w14:textId="77777777" w:rsidTr="00CA7658">
        <w:trPr>
          <w:trHeight w:val="983"/>
        </w:trPr>
        <w:tc>
          <w:tcPr>
            <w:tcW w:w="1242" w:type="dxa"/>
          </w:tcPr>
          <w:p w14:paraId="73EE344E" w14:textId="26EA99C2" w:rsidR="007A041F" w:rsidRDefault="007A041F" w:rsidP="00CA7658">
            <w:r w:rsidRPr="00661354">
              <w:rPr>
                <w:b/>
                <w:bCs/>
              </w:rPr>
              <w:t>SOAL</w:t>
            </w:r>
            <w:r>
              <w:rPr>
                <w:b/>
                <w:bCs/>
              </w:rPr>
              <w:t>9</w:t>
            </w:r>
          </w:p>
        </w:tc>
        <w:tc>
          <w:tcPr>
            <w:tcW w:w="8080" w:type="dxa"/>
          </w:tcPr>
          <w:p w14:paraId="14599990" w14:textId="77777777" w:rsidR="007A041F" w:rsidRPr="00235E97" w:rsidRDefault="007A041F" w:rsidP="00CA765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Perhatikan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gambar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topologi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jaringan di bawah ini!</w:t>
            </w:r>
          </w:p>
          <w:p w14:paraId="4C64DB4A" w14:textId="77777777" w:rsidR="007A041F" w:rsidRPr="00235E97" w:rsidRDefault="007A041F" w:rsidP="00CA765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Silakan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masukkan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/paste Gambar Soal Anda di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sini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  <w:p w14:paraId="543D85A4" w14:textId="77777777" w:rsidR="007A041F" w:rsidRPr="00235E97" w:rsidRDefault="007A041F" w:rsidP="00CA765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Berdasarkan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gambar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 atas,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perangkat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berfungsi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sebagai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gateway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adalah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...</w:t>
            </w:r>
          </w:p>
          <w:p w14:paraId="573CC3A9" w14:textId="77777777" w:rsidR="007A041F" w:rsidRDefault="007A041F" w:rsidP="00CA7658"/>
        </w:tc>
      </w:tr>
      <w:tr w:rsidR="007A041F" w14:paraId="2463B509" w14:textId="77777777" w:rsidTr="00CA7658">
        <w:tc>
          <w:tcPr>
            <w:tcW w:w="1242" w:type="dxa"/>
          </w:tcPr>
          <w:p w14:paraId="7D31023B" w14:textId="77777777" w:rsidR="007A041F" w:rsidRDefault="007A041F" w:rsidP="00CA7658">
            <w:r>
              <w:rPr>
                <w:b/>
                <w:bCs/>
              </w:rPr>
              <w:t>A</w:t>
            </w:r>
          </w:p>
        </w:tc>
        <w:tc>
          <w:tcPr>
            <w:tcW w:w="8080" w:type="dxa"/>
          </w:tcPr>
          <w:p w14:paraId="5C2F79E2" w14:textId="77777777" w:rsidR="007A041F" w:rsidRDefault="007A041F" w:rsidP="00CA7658">
            <w:r>
              <w:t>D</w:t>
            </w:r>
          </w:p>
        </w:tc>
      </w:tr>
      <w:tr w:rsidR="007A041F" w14:paraId="6AC4524D" w14:textId="77777777" w:rsidTr="00CA7658">
        <w:trPr>
          <w:trHeight w:val="358"/>
        </w:trPr>
        <w:tc>
          <w:tcPr>
            <w:tcW w:w="1242" w:type="dxa"/>
          </w:tcPr>
          <w:p w14:paraId="2024DD42" w14:textId="77777777" w:rsidR="007A041F" w:rsidRDefault="007A041F" w:rsidP="00CA7658">
            <w:r>
              <w:t>B</w:t>
            </w:r>
          </w:p>
        </w:tc>
        <w:tc>
          <w:tcPr>
            <w:tcW w:w="8080" w:type="dxa"/>
          </w:tcPr>
          <w:p w14:paraId="4148EF4A" w14:textId="77777777" w:rsidR="007A041F" w:rsidRDefault="007A041F" w:rsidP="00CA7658"/>
          <w:p w14:paraId="2610BA35" w14:textId="77777777" w:rsidR="007A041F" w:rsidRDefault="007A041F" w:rsidP="00CA7658"/>
        </w:tc>
      </w:tr>
      <w:tr w:rsidR="007A041F" w14:paraId="5498AFDF" w14:textId="77777777" w:rsidTr="00CA7658">
        <w:tc>
          <w:tcPr>
            <w:tcW w:w="1242" w:type="dxa"/>
          </w:tcPr>
          <w:p w14:paraId="08964604" w14:textId="77777777" w:rsidR="007A041F" w:rsidRDefault="007A041F" w:rsidP="00CA7658">
            <w:r>
              <w:t>C</w:t>
            </w:r>
          </w:p>
        </w:tc>
        <w:tc>
          <w:tcPr>
            <w:tcW w:w="8080" w:type="dxa"/>
          </w:tcPr>
          <w:p w14:paraId="0808CC77" w14:textId="77777777" w:rsidR="007A041F" w:rsidRDefault="007A041F" w:rsidP="00CA7658">
            <w:r>
              <w:t>b</w:t>
            </w:r>
          </w:p>
        </w:tc>
      </w:tr>
      <w:tr w:rsidR="007A041F" w14:paraId="666F8959" w14:textId="77777777" w:rsidTr="00CA7658">
        <w:tc>
          <w:tcPr>
            <w:tcW w:w="1242" w:type="dxa"/>
          </w:tcPr>
          <w:p w14:paraId="009FD229" w14:textId="77777777" w:rsidR="007A041F" w:rsidRDefault="007A041F" w:rsidP="00CA7658">
            <w:r>
              <w:t>D</w:t>
            </w:r>
          </w:p>
        </w:tc>
        <w:tc>
          <w:tcPr>
            <w:tcW w:w="8080" w:type="dxa"/>
          </w:tcPr>
          <w:p w14:paraId="0E4E21B3" w14:textId="77777777" w:rsidR="007A041F" w:rsidRDefault="007A041F" w:rsidP="00CA7658">
            <w:r>
              <w:t>b</w:t>
            </w:r>
          </w:p>
        </w:tc>
      </w:tr>
      <w:tr w:rsidR="007A041F" w14:paraId="04E21339" w14:textId="77777777" w:rsidTr="00CA7658">
        <w:tc>
          <w:tcPr>
            <w:tcW w:w="1242" w:type="dxa"/>
          </w:tcPr>
          <w:p w14:paraId="5FF4FEF3" w14:textId="77777777" w:rsidR="007A041F" w:rsidRDefault="007A041F" w:rsidP="00CA7658">
            <w:r>
              <w:t>E</w:t>
            </w:r>
          </w:p>
        </w:tc>
        <w:tc>
          <w:tcPr>
            <w:tcW w:w="8080" w:type="dxa"/>
          </w:tcPr>
          <w:p w14:paraId="54E589BE" w14:textId="77777777" w:rsidR="007A041F" w:rsidRDefault="007A041F" w:rsidP="00CA7658">
            <w:proofErr w:type="spellStart"/>
            <w:r>
              <w:t>satu</w:t>
            </w:r>
            <w:proofErr w:type="spellEnd"/>
          </w:p>
        </w:tc>
      </w:tr>
      <w:tr w:rsidR="007A041F" w14:paraId="4BE7EE6B" w14:textId="77777777" w:rsidTr="00CA7658">
        <w:tc>
          <w:tcPr>
            <w:tcW w:w="1242" w:type="dxa"/>
          </w:tcPr>
          <w:p w14:paraId="700812F9" w14:textId="77777777" w:rsidR="007A041F" w:rsidRDefault="007A041F" w:rsidP="00CA7658">
            <w:r>
              <w:t>KUNCI</w:t>
            </w:r>
          </w:p>
        </w:tc>
        <w:tc>
          <w:tcPr>
            <w:tcW w:w="8080" w:type="dxa"/>
          </w:tcPr>
          <w:p w14:paraId="00CCCD2D" w14:textId="77777777" w:rsidR="007A041F" w:rsidRDefault="007A041F" w:rsidP="00CA7658">
            <w:r>
              <w:t>A</w:t>
            </w:r>
          </w:p>
        </w:tc>
      </w:tr>
    </w:tbl>
    <w:p w14:paraId="3312D125" w14:textId="0A65C502" w:rsidR="007A041F" w:rsidRDefault="007A041F" w:rsidP="00670AA8"/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1242"/>
        <w:gridCol w:w="8080"/>
      </w:tblGrid>
      <w:tr w:rsidR="007A041F" w14:paraId="0773830A" w14:textId="77777777" w:rsidTr="00CA7658">
        <w:trPr>
          <w:trHeight w:val="983"/>
        </w:trPr>
        <w:tc>
          <w:tcPr>
            <w:tcW w:w="1242" w:type="dxa"/>
          </w:tcPr>
          <w:p w14:paraId="235FF27D" w14:textId="30A95078" w:rsidR="007A041F" w:rsidRDefault="007A041F" w:rsidP="00CA7658">
            <w:r w:rsidRPr="00661354">
              <w:rPr>
                <w:b/>
                <w:bCs/>
              </w:rPr>
              <w:lastRenderedPageBreak/>
              <w:t>SOAL</w:t>
            </w:r>
            <w:r>
              <w:rPr>
                <w:b/>
                <w:bCs/>
              </w:rPr>
              <w:t>10</w:t>
            </w:r>
          </w:p>
        </w:tc>
        <w:tc>
          <w:tcPr>
            <w:tcW w:w="8080" w:type="dxa"/>
          </w:tcPr>
          <w:p w14:paraId="32E66852" w14:textId="77777777" w:rsidR="007A041F" w:rsidRPr="00235E97" w:rsidRDefault="007A041F" w:rsidP="00CA765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Perhatikan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gambar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topologi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jaringan di bawah ini!</w:t>
            </w:r>
          </w:p>
          <w:p w14:paraId="4C3CF37F" w14:textId="77777777" w:rsidR="007A041F" w:rsidRPr="00235E97" w:rsidRDefault="007A041F" w:rsidP="00CA765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Silakan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masukkan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/paste Gambar Soal Anda di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sini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  <w:p w14:paraId="59562394" w14:textId="77777777" w:rsidR="007A041F" w:rsidRPr="00235E97" w:rsidRDefault="007A041F" w:rsidP="00CA765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Berdasarkan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gambar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 atas,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perangkat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berfungsi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sebagai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gateway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adalah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...</w:t>
            </w:r>
          </w:p>
          <w:p w14:paraId="589FD9CD" w14:textId="77777777" w:rsidR="007A041F" w:rsidRDefault="007A041F" w:rsidP="00CA7658"/>
        </w:tc>
      </w:tr>
      <w:tr w:rsidR="007A041F" w14:paraId="4F60AB43" w14:textId="77777777" w:rsidTr="00CA7658">
        <w:tc>
          <w:tcPr>
            <w:tcW w:w="1242" w:type="dxa"/>
          </w:tcPr>
          <w:p w14:paraId="7576C9E1" w14:textId="77777777" w:rsidR="007A041F" w:rsidRDefault="007A041F" w:rsidP="00CA7658">
            <w:r>
              <w:rPr>
                <w:b/>
                <w:bCs/>
              </w:rPr>
              <w:t>A</w:t>
            </w:r>
          </w:p>
        </w:tc>
        <w:tc>
          <w:tcPr>
            <w:tcW w:w="8080" w:type="dxa"/>
          </w:tcPr>
          <w:p w14:paraId="692BC63B" w14:textId="77777777" w:rsidR="007A041F" w:rsidRDefault="007A041F" w:rsidP="00CA7658">
            <w:r>
              <w:t>D</w:t>
            </w:r>
          </w:p>
        </w:tc>
      </w:tr>
      <w:tr w:rsidR="007A041F" w14:paraId="0E921BE4" w14:textId="77777777" w:rsidTr="00CA7658">
        <w:trPr>
          <w:trHeight w:val="358"/>
        </w:trPr>
        <w:tc>
          <w:tcPr>
            <w:tcW w:w="1242" w:type="dxa"/>
          </w:tcPr>
          <w:p w14:paraId="4A96FD69" w14:textId="77777777" w:rsidR="007A041F" w:rsidRDefault="007A041F" w:rsidP="00CA7658">
            <w:r>
              <w:t>B</w:t>
            </w:r>
          </w:p>
        </w:tc>
        <w:tc>
          <w:tcPr>
            <w:tcW w:w="8080" w:type="dxa"/>
          </w:tcPr>
          <w:p w14:paraId="1D847758" w14:textId="77777777" w:rsidR="007A041F" w:rsidRDefault="007A041F" w:rsidP="00CA7658"/>
          <w:p w14:paraId="7DE32868" w14:textId="77777777" w:rsidR="007A041F" w:rsidRDefault="007A041F" w:rsidP="00CA7658"/>
        </w:tc>
      </w:tr>
      <w:tr w:rsidR="007A041F" w14:paraId="5F1655BC" w14:textId="77777777" w:rsidTr="00CA7658">
        <w:tc>
          <w:tcPr>
            <w:tcW w:w="1242" w:type="dxa"/>
          </w:tcPr>
          <w:p w14:paraId="1644A1EB" w14:textId="77777777" w:rsidR="007A041F" w:rsidRDefault="007A041F" w:rsidP="00CA7658">
            <w:r>
              <w:t>C</w:t>
            </w:r>
          </w:p>
        </w:tc>
        <w:tc>
          <w:tcPr>
            <w:tcW w:w="8080" w:type="dxa"/>
          </w:tcPr>
          <w:p w14:paraId="62046EAA" w14:textId="77777777" w:rsidR="007A041F" w:rsidRDefault="007A041F" w:rsidP="00CA7658">
            <w:r>
              <w:t>b</w:t>
            </w:r>
          </w:p>
        </w:tc>
      </w:tr>
      <w:tr w:rsidR="007A041F" w14:paraId="0681F484" w14:textId="77777777" w:rsidTr="00CA7658">
        <w:tc>
          <w:tcPr>
            <w:tcW w:w="1242" w:type="dxa"/>
          </w:tcPr>
          <w:p w14:paraId="76E3EF4D" w14:textId="77777777" w:rsidR="007A041F" w:rsidRDefault="007A041F" w:rsidP="00CA7658">
            <w:r>
              <w:t>D</w:t>
            </w:r>
          </w:p>
        </w:tc>
        <w:tc>
          <w:tcPr>
            <w:tcW w:w="8080" w:type="dxa"/>
          </w:tcPr>
          <w:p w14:paraId="21604D4B" w14:textId="77777777" w:rsidR="007A041F" w:rsidRDefault="007A041F" w:rsidP="00CA7658">
            <w:r>
              <w:t>b</w:t>
            </w:r>
          </w:p>
        </w:tc>
      </w:tr>
      <w:tr w:rsidR="007A041F" w14:paraId="1FB7716A" w14:textId="77777777" w:rsidTr="00CA7658">
        <w:tc>
          <w:tcPr>
            <w:tcW w:w="1242" w:type="dxa"/>
          </w:tcPr>
          <w:p w14:paraId="428E1D42" w14:textId="77777777" w:rsidR="007A041F" w:rsidRDefault="007A041F" w:rsidP="00CA7658">
            <w:r>
              <w:t>E</w:t>
            </w:r>
          </w:p>
        </w:tc>
        <w:tc>
          <w:tcPr>
            <w:tcW w:w="8080" w:type="dxa"/>
          </w:tcPr>
          <w:p w14:paraId="61053462" w14:textId="77777777" w:rsidR="007A041F" w:rsidRDefault="007A041F" w:rsidP="00CA7658">
            <w:proofErr w:type="spellStart"/>
            <w:r>
              <w:t>satu</w:t>
            </w:r>
            <w:proofErr w:type="spellEnd"/>
          </w:p>
        </w:tc>
      </w:tr>
      <w:tr w:rsidR="007A041F" w14:paraId="7132418D" w14:textId="77777777" w:rsidTr="00CA7658">
        <w:tc>
          <w:tcPr>
            <w:tcW w:w="1242" w:type="dxa"/>
          </w:tcPr>
          <w:p w14:paraId="5B86B2DE" w14:textId="77777777" w:rsidR="007A041F" w:rsidRDefault="007A041F" w:rsidP="00CA7658">
            <w:r>
              <w:t>KUNCI</w:t>
            </w:r>
          </w:p>
        </w:tc>
        <w:tc>
          <w:tcPr>
            <w:tcW w:w="8080" w:type="dxa"/>
          </w:tcPr>
          <w:p w14:paraId="5988D3CD" w14:textId="77777777" w:rsidR="007A041F" w:rsidRDefault="007A041F" w:rsidP="00CA7658">
            <w:r>
              <w:t>A</w:t>
            </w:r>
          </w:p>
        </w:tc>
      </w:tr>
    </w:tbl>
    <w:p w14:paraId="7D438C07" w14:textId="6A80D3BF" w:rsidR="007A041F" w:rsidRDefault="007A041F" w:rsidP="00670AA8"/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1242"/>
        <w:gridCol w:w="8080"/>
      </w:tblGrid>
      <w:tr w:rsidR="007A041F" w14:paraId="2FFDAE2E" w14:textId="77777777" w:rsidTr="00CA7658">
        <w:trPr>
          <w:trHeight w:val="983"/>
        </w:trPr>
        <w:tc>
          <w:tcPr>
            <w:tcW w:w="1242" w:type="dxa"/>
          </w:tcPr>
          <w:p w14:paraId="4E5305D4" w14:textId="5A3B8858" w:rsidR="007A041F" w:rsidRDefault="007A041F" w:rsidP="00CA7658">
            <w:r w:rsidRPr="00661354">
              <w:rPr>
                <w:b/>
                <w:bCs/>
              </w:rPr>
              <w:t>SOAL</w:t>
            </w:r>
            <w:r>
              <w:rPr>
                <w:b/>
                <w:bCs/>
              </w:rPr>
              <w:t>11</w:t>
            </w:r>
          </w:p>
        </w:tc>
        <w:tc>
          <w:tcPr>
            <w:tcW w:w="8080" w:type="dxa"/>
          </w:tcPr>
          <w:p w14:paraId="62137EFD" w14:textId="77777777" w:rsidR="007A041F" w:rsidRPr="00235E97" w:rsidRDefault="007A041F" w:rsidP="00CA765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Perhatikan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gambar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topologi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jaringan di bawah ini!</w:t>
            </w:r>
          </w:p>
          <w:p w14:paraId="20FB9C1C" w14:textId="77777777" w:rsidR="007A041F" w:rsidRPr="00235E97" w:rsidRDefault="007A041F" w:rsidP="00CA765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Silakan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masukkan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/paste Gambar Soal Anda di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sini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  <w:p w14:paraId="6FA09CBC" w14:textId="77777777" w:rsidR="007A041F" w:rsidRPr="00235E97" w:rsidRDefault="007A041F" w:rsidP="00CA765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Berdasarkan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gambar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 atas,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perangkat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berfungsi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sebagai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gateway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adalah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...</w:t>
            </w:r>
          </w:p>
          <w:p w14:paraId="7FA9CBD5" w14:textId="77777777" w:rsidR="007A041F" w:rsidRDefault="007A041F" w:rsidP="00CA7658"/>
        </w:tc>
      </w:tr>
      <w:tr w:rsidR="007A041F" w14:paraId="14CA6C23" w14:textId="77777777" w:rsidTr="00CA7658">
        <w:tc>
          <w:tcPr>
            <w:tcW w:w="1242" w:type="dxa"/>
          </w:tcPr>
          <w:p w14:paraId="320FE1AB" w14:textId="77777777" w:rsidR="007A041F" w:rsidRDefault="007A041F" w:rsidP="00CA7658">
            <w:r>
              <w:rPr>
                <w:b/>
                <w:bCs/>
              </w:rPr>
              <w:t>A</w:t>
            </w:r>
          </w:p>
        </w:tc>
        <w:tc>
          <w:tcPr>
            <w:tcW w:w="8080" w:type="dxa"/>
          </w:tcPr>
          <w:p w14:paraId="2651377D" w14:textId="77777777" w:rsidR="007A041F" w:rsidRDefault="007A041F" w:rsidP="00CA7658">
            <w:r>
              <w:t>D</w:t>
            </w:r>
          </w:p>
        </w:tc>
      </w:tr>
      <w:tr w:rsidR="007A041F" w14:paraId="46E8533E" w14:textId="77777777" w:rsidTr="00CA7658">
        <w:trPr>
          <w:trHeight w:val="358"/>
        </w:trPr>
        <w:tc>
          <w:tcPr>
            <w:tcW w:w="1242" w:type="dxa"/>
          </w:tcPr>
          <w:p w14:paraId="34A33742" w14:textId="77777777" w:rsidR="007A041F" w:rsidRDefault="007A041F" w:rsidP="00CA7658">
            <w:r>
              <w:t>B</w:t>
            </w:r>
          </w:p>
        </w:tc>
        <w:tc>
          <w:tcPr>
            <w:tcW w:w="8080" w:type="dxa"/>
          </w:tcPr>
          <w:p w14:paraId="748BAFD2" w14:textId="77777777" w:rsidR="007A041F" w:rsidRDefault="007A041F" w:rsidP="00CA7658"/>
          <w:p w14:paraId="2DE50B1E" w14:textId="77777777" w:rsidR="007A041F" w:rsidRDefault="007A041F" w:rsidP="00CA7658"/>
        </w:tc>
      </w:tr>
      <w:tr w:rsidR="007A041F" w14:paraId="2426CE21" w14:textId="77777777" w:rsidTr="00CA7658">
        <w:tc>
          <w:tcPr>
            <w:tcW w:w="1242" w:type="dxa"/>
          </w:tcPr>
          <w:p w14:paraId="59CE4717" w14:textId="77777777" w:rsidR="007A041F" w:rsidRDefault="007A041F" w:rsidP="00CA7658">
            <w:r>
              <w:t>C</w:t>
            </w:r>
          </w:p>
        </w:tc>
        <w:tc>
          <w:tcPr>
            <w:tcW w:w="8080" w:type="dxa"/>
          </w:tcPr>
          <w:p w14:paraId="598A27D4" w14:textId="77777777" w:rsidR="007A041F" w:rsidRDefault="007A041F" w:rsidP="00CA7658">
            <w:r>
              <w:t>b</w:t>
            </w:r>
          </w:p>
        </w:tc>
      </w:tr>
      <w:tr w:rsidR="007A041F" w14:paraId="38212096" w14:textId="77777777" w:rsidTr="00CA7658">
        <w:tc>
          <w:tcPr>
            <w:tcW w:w="1242" w:type="dxa"/>
          </w:tcPr>
          <w:p w14:paraId="7FBE80DB" w14:textId="77777777" w:rsidR="007A041F" w:rsidRDefault="007A041F" w:rsidP="00CA7658">
            <w:r>
              <w:t>D</w:t>
            </w:r>
          </w:p>
        </w:tc>
        <w:tc>
          <w:tcPr>
            <w:tcW w:w="8080" w:type="dxa"/>
          </w:tcPr>
          <w:p w14:paraId="4A624C97" w14:textId="77777777" w:rsidR="007A041F" w:rsidRDefault="007A041F" w:rsidP="00CA7658">
            <w:r>
              <w:t>b</w:t>
            </w:r>
          </w:p>
        </w:tc>
      </w:tr>
      <w:tr w:rsidR="007A041F" w14:paraId="089D17D8" w14:textId="77777777" w:rsidTr="00CA7658">
        <w:tc>
          <w:tcPr>
            <w:tcW w:w="1242" w:type="dxa"/>
          </w:tcPr>
          <w:p w14:paraId="69EBEB43" w14:textId="77777777" w:rsidR="007A041F" w:rsidRDefault="007A041F" w:rsidP="00CA7658">
            <w:r>
              <w:t>E</w:t>
            </w:r>
          </w:p>
        </w:tc>
        <w:tc>
          <w:tcPr>
            <w:tcW w:w="8080" w:type="dxa"/>
          </w:tcPr>
          <w:p w14:paraId="1AAD6234" w14:textId="77777777" w:rsidR="007A041F" w:rsidRDefault="007A041F" w:rsidP="00CA7658">
            <w:proofErr w:type="spellStart"/>
            <w:r>
              <w:t>satu</w:t>
            </w:r>
            <w:proofErr w:type="spellEnd"/>
          </w:p>
        </w:tc>
      </w:tr>
      <w:tr w:rsidR="007A041F" w14:paraId="22ABF405" w14:textId="77777777" w:rsidTr="00CA7658">
        <w:tc>
          <w:tcPr>
            <w:tcW w:w="1242" w:type="dxa"/>
          </w:tcPr>
          <w:p w14:paraId="0DA880BB" w14:textId="77777777" w:rsidR="007A041F" w:rsidRDefault="007A041F" w:rsidP="00CA7658">
            <w:r>
              <w:t>KUNCI</w:t>
            </w:r>
          </w:p>
        </w:tc>
        <w:tc>
          <w:tcPr>
            <w:tcW w:w="8080" w:type="dxa"/>
          </w:tcPr>
          <w:p w14:paraId="145F2F72" w14:textId="77777777" w:rsidR="007A041F" w:rsidRDefault="007A041F" w:rsidP="00CA7658">
            <w:r>
              <w:t>A</w:t>
            </w:r>
          </w:p>
        </w:tc>
      </w:tr>
    </w:tbl>
    <w:p w14:paraId="6B484384" w14:textId="1207BF4C" w:rsidR="007A041F" w:rsidRDefault="007A041F" w:rsidP="00670AA8"/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1242"/>
        <w:gridCol w:w="8080"/>
      </w:tblGrid>
      <w:tr w:rsidR="007A041F" w14:paraId="715DFB51" w14:textId="77777777" w:rsidTr="00CA7658">
        <w:trPr>
          <w:trHeight w:val="983"/>
        </w:trPr>
        <w:tc>
          <w:tcPr>
            <w:tcW w:w="1242" w:type="dxa"/>
          </w:tcPr>
          <w:p w14:paraId="6A26CF12" w14:textId="685DB83B" w:rsidR="007A041F" w:rsidRDefault="007A041F" w:rsidP="00CA7658">
            <w:r w:rsidRPr="00661354">
              <w:rPr>
                <w:b/>
                <w:bCs/>
              </w:rPr>
              <w:t>SOAL</w:t>
            </w:r>
            <w:r>
              <w:rPr>
                <w:b/>
                <w:bCs/>
              </w:rPr>
              <w:t>12</w:t>
            </w:r>
          </w:p>
        </w:tc>
        <w:tc>
          <w:tcPr>
            <w:tcW w:w="8080" w:type="dxa"/>
          </w:tcPr>
          <w:p w14:paraId="6DE2E298" w14:textId="77777777" w:rsidR="007A041F" w:rsidRPr="00235E97" w:rsidRDefault="007A041F" w:rsidP="00CA765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Perhatikan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gambar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topologi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jaringan di bawah ini!</w:t>
            </w:r>
          </w:p>
          <w:p w14:paraId="341BC121" w14:textId="77777777" w:rsidR="007A041F" w:rsidRPr="00235E97" w:rsidRDefault="007A041F" w:rsidP="00CA765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Silakan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masukkan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/paste Gambar Soal Anda di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sini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  <w:p w14:paraId="27CCD5A6" w14:textId="77777777" w:rsidR="007A041F" w:rsidRPr="00235E97" w:rsidRDefault="007A041F" w:rsidP="00CA765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Berdasarkan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gambar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 atas,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perangkat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berfungsi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sebagai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gateway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adalah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...</w:t>
            </w:r>
          </w:p>
          <w:p w14:paraId="782CFFCB" w14:textId="77777777" w:rsidR="007A041F" w:rsidRDefault="007A041F" w:rsidP="00CA7658"/>
        </w:tc>
      </w:tr>
      <w:tr w:rsidR="007A041F" w14:paraId="4D2992FB" w14:textId="77777777" w:rsidTr="00CA7658">
        <w:tc>
          <w:tcPr>
            <w:tcW w:w="1242" w:type="dxa"/>
          </w:tcPr>
          <w:p w14:paraId="3D7F33E8" w14:textId="77777777" w:rsidR="007A041F" w:rsidRDefault="007A041F" w:rsidP="00CA7658">
            <w:r>
              <w:rPr>
                <w:b/>
                <w:bCs/>
              </w:rPr>
              <w:t>A</w:t>
            </w:r>
          </w:p>
        </w:tc>
        <w:tc>
          <w:tcPr>
            <w:tcW w:w="8080" w:type="dxa"/>
          </w:tcPr>
          <w:p w14:paraId="53F73142" w14:textId="77777777" w:rsidR="007A041F" w:rsidRDefault="007A041F" w:rsidP="00CA7658">
            <w:r>
              <w:t>D</w:t>
            </w:r>
          </w:p>
        </w:tc>
      </w:tr>
      <w:tr w:rsidR="007A041F" w14:paraId="03346D8D" w14:textId="77777777" w:rsidTr="00CA7658">
        <w:trPr>
          <w:trHeight w:val="358"/>
        </w:trPr>
        <w:tc>
          <w:tcPr>
            <w:tcW w:w="1242" w:type="dxa"/>
          </w:tcPr>
          <w:p w14:paraId="4EF89780" w14:textId="77777777" w:rsidR="007A041F" w:rsidRDefault="007A041F" w:rsidP="00CA7658">
            <w:r>
              <w:t>B</w:t>
            </w:r>
          </w:p>
        </w:tc>
        <w:tc>
          <w:tcPr>
            <w:tcW w:w="8080" w:type="dxa"/>
          </w:tcPr>
          <w:p w14:paraId="31D8EE0E" w14:textId="77777777" w:rsidR="007A041F" w:rsidRDefault="007A041F" w:rsidP="00CA7658"/>
          <w:p w14:paraId="6A315FC8" w14:textId="77777777" w:rsidR="007A041F" w:rsidRDefault="007A041F" w:rsidP="00CA7658"/>
        </w:tc>
      </w:tr>
      <w:tr w:rsidR="007A041F" w14:paraId="575BC72C" w14:textId="77777777" w:rsidTr="00CA7658">
        <w:tc>
          <w:tcPr>
            <w:tcW w:w="1242" w:type="dxa"/>
          </w:tcPr>
          <w:p w14:paraId="0D5B714C" w14:textId="77777777" w:rsidR="007A041F" w:rsidRDefault="007A041F" w:rsidP="00CA7658">
            <w:r>
              <w:t>C</w:t>
            </w:r>
          </w:p>
        </w:tc>
        <w:tc>
          <w:tcPr>
            <w:tcW w:w="8080" w:type="dxa"/>
          </w:tcPr>
          <w:p w14:paraId="0816377F" w14:textId="77777777" w:rsidR="007A041F" w:rsidRDefault="007A041F" w:rsidP="00CA7658">
            <w:r>
              <w:t>b</w:t>
            </w:r>
          </w:p>
        </w:tc>
      </w:tr>
      <w:tr w:rsidR="007A041F" w14:paraId="69EAB1A0" w14:textId="77777777" w:rsidTr="00CA7658">
        <w:tc>
          <w:tcPr>
            <w:tcW w:w="1242" w:type="dxa"/>
          </w:tcPr>
          <w:p w14:paraId="76F4BA1F" w14:textId="77777777" w:rsidR="007A041F" w:rsidRDefault="007A041F" w:rsidP="00CA7658">
            <w:r>
              <w:t>D</w:t>
            </w:r>
          </w:p>
        </w:tc>
        <w:tc>
          <w:tcPr>
            <w:tcW w:w="8080" w:type="dxa"/>
          </w:tcPr>
          <w:p w14:paraId="259540FB" w14:textId="77777777" w:rsidR="007A041F" w:rsidRDefault="007A041F" w:rsidP="00CA7658">
            <w:r>
              <w:t>b</w:t>
            </w:r>
          </w:p>
        </w:tc>
      </w:tr>
      <w:tr w:rsidR="007A041F" w14:paraId="7B3AF031" w14:textId="77777777" w:rsidTr="00CA7658">
        <w:tc>
          <w:tcPr>
            <w:tcW w:w="1242" w:type="dxa"/>
          </w:tcPr>
          <w:p w14:paraId="6BAD3C29" w14:textId="77777777" w:rsidR="007A041F" w:rsidRDefault="007A041F" w:rsidP="00CA7658">
            <w:r>
              <w:t>E</w:t>
            </w:r>
          </w:p>
        </w:tc>
        <w:tc>
          <w:tcPr>
            <w:tcW w:w="8080" w:type="dxa"/>
          </w:tcPr>
          <w:p w14:paraId="6FE9E674" w14:textId="77777777" w:rsidR="007A041F" w:rsidRDefault="007A041F" w:rsidP="00CA7658">
            <w:proofErr w:type="spellStart"/>
            <w:r>
              <w:t>satu</w:t>
            </w:r>
            <w:proofErr w:type="spellEnd"/>
          </w:p>
        </w:tc>
      </w:tr>
      <w:tr w:rsidR="007A041F" w14:paraId="6A5156AC" w14:textId="77777777" w:rsidTr="00CA7658">
        <w:tc>
          <w:tcPr>
            <w:tcW w:w="1242" w:type="dxa"/>
          </w:tcPr>
          <w:p w14:paraId="1F1D71FA" w14:textId="77777777" w:rsidR="007A041F" w:rsidRDefault="007A041F" w:rsidP="00CA7658">
            <w:r>
              <w:t>KUNCI</w:t>
            </w:r>
          </w:p>
        </w:tc>
        <w:tc>
          <w:tcPr>
            <w:tcW w:w="8080" w:type="dxa"/>
          </w:tcPr>
          <w:p w14:paraId="47AA4622" w14:textId="77777777" w:rsidR="007A041F" w:rsidRDefault="007A041F" w:rsidP="00CA7658">
            <w:r>
              <w:t>A</w:t>
            </w:r>
          </w:p>
        </w:tc>
      </w:tr>
    </w:tbl>
    <w:p w14:paraId="4E428CF7" w14:textId="6E719ACE" w:rsidR="007A041F" w:rsidRDefault="007A041F" w:rsidP="00670AA8"/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1242"/>
        <w:gridCol w:w="8080"/>
      </w:tblGrid>
      <w:tr w:rsidR="007A041F" w14:paraId="6E89BA8F" w14:textId="77777777" w:rsidTr="00CA7658">
        <w:trPr>
          <w:trHeight w:val="983"/>
        </w:trPr>
        <w:tc>
          <w:tcPr>
            <w:tcW w:w="1242" w:type="dxa"/>
          </w:tcPr>
          <w:p w14:paraId="74E8CD3F" w14:textId="775A7CF9" w:rsidR="007A041F" w:rsidRDefault="007A041F" w:rsidP="00CA7658">
            <w:r w:rsidRPr="00661354">
              <w:rPr>
                <w:b/>
                <w:bCs/>
              </w:rPr>
              <w:lastRenderedPageBreak/>
              <w:t>SOAL</w:t>
            </w:r>
            <w:r>
              <w:rPr>
                <w:b/>
                <w:bCs/>
              </w:rPr>
              <w:t>13</w:t>
            </w:r>
          </w:p>
        </w:tc>
        <w:tc>
          <w:tcPr>
            <w:tcW w:w="8080" w:type="dxa"/>
          </w:tcPr>
          <w:p w14:paraId="2216E96B" w14:textId="77777777" w:rsidR="007A041F" w:rsidRPr="00235E97" w:rsidRDefault="007A041F" w:rsidP="00CA765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Perhatikan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gambar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topologi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jaringan di bawah ini!</w:t>
            </w:r>
          </w:p>
          <w:p w14:paraId="64056757" w14:textId="77777777" w:rsidR="007A041F" w:rsidRPr="00235E97" w:rsidRDefault="007A041F" w:rsidP="00CA765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Silakan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masukkan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/paste Gambar Soal Anda di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sini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  <w:p w14:paraId="3E5A5AA9" w14:textId="77777777" w:rsidR="007A041F" w:rsidRPr="00235E97" w:rsidRDefault="007A041F" w:rsidP="00CA765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Berdasarkan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gambar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 atas,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perangkat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berfungsi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sebagai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gateway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adalah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...</w:t>
            </w:r>
          </w:p>
          <w:p w14:paraId="2B54C802" w14:textId="77777777" w:rsidR="007A041F" w:rsidRDefault="007A041F" w:rsidP="00CA7658"/>
        </w:tc>
      </w:tr>
      <w:tr w:rsidR="007A041F" w14:paraId="452DC62A" w14:textId="77777777" w:rsidTr="00CA7658">
        <w:tc>
          <w:tcPr>
            <w:tcW w:w="1242" w:type="dxa"/>
          </w:tcPr>
          <w:p w14:paraId="34C6E4E1" w14:textId="77777777" w:rsidR="007A041F" w:rsidRDefault="007A041F" w:rsidP="00CA7658">
            <w:r>
              <w:rPr>
                <w:b/>
                <w:bCs/>
              </w:rPr>
              <w:t>A</w:t>
            </w:r>
          </w:p>
        </w:tc>
        <w:tc>
          <w:tcPr>
            <w:tcW w:w="8080" w:type="dxa"/>
          </w:tcPr>
          <w:p w14:paraId="4D4758FD" w14:textId="77777777" w:rsidR="007A041F" w:rsidRDefault="007A041F" w:rsidP="00CA7658">
            <w:r>
              <w:t>D</w:t>
            </w:r>
          </w:p>
        </w:tc>
      </w:tr>
      <w:tr w:rsidR="007A041F" w14:paraId="7289C6BC" w14:textId="77777777" w:rsidTr="00CA7658">
        <w:trPr>
          <w:trHeight w:val="358"/>
        </w:trPr>
        <w:tc>
          <w:tcPr>
            <w:tcW w:w="1242" w:type="dxa"/>
          </w:tcPr>
          <w:p w14:paraId="08181473" w14:textId="77777777" w:rsidR="007A041F" w:rsidRDefault="007A041F" w:rsidP="00CA7658">
            <w:r>
              <w:t>B</w:t>
            </w:r>
          </w:p>
        </w:tc>
        <w:tc>
          <w:tcPr>
            <w:tcW w:w="8080" w:type="dxa"/>
          </w:tcPr>
          <w:p w14:paraId="1ED5356E" w14:textId="77777777" w:rsidR="007A041F" w:rsidRDefault="007A041F" w:rsidP="00CA7658"/>
          <w:p w14:paraId="746F7288" w14:textId="77777777" w:rsidR="007A041F" w:rsidRDefault="007A041F" w:rsidP="00CA7658"/>
        </w:tc>
      </w:tr>
      <w:tr w:rsidR="007A041F" w14:paraId="61B36C1E" w14:textId="77777777" w:rsidTr="00CA7658">
        <w:tc>
          <w:tcPr>
            <w:tcW w:w="1242" w:type="dxa"/>
          </w:tcPr>
          <w:p w14:paraId="2A9A19E7" w14:textId="77777777" w:rsidR="007A041F" w:rsidRDefault="007A041F" w:rsidP="00CA7658">
            <w:r>
              <w:t>C</w:t>
            </w:r>
          </w:p>
        </w:tc>
        <w:tc>
          <w:tcPr>
            <w:tcW w:w="8080" w:type="dxa"/>
          </w:tcPr>
          <w:p w14:paraId="74E07347" w14:textId="77777777" w:rsidR="007A041F" w:rsidRDefault="007A041F" w:rsidP="00CA7658">
            <w:r>
              <w:t>b</w:t>
            </w:r>
          </w:p>
        </w:tc>
      </w:tr>
      <w:tr w:rsidR="007A041F" w14:paraId="1C781168" w14:textId="77777777" w:rsidTr="00CA7658">
        <w:tc>
          <w:tcPr>
            <w:tcW w:w="1242" w:type="dxa"/>
          </w:tcPr>
          <w:p w14:paraId="3B47A885" w14:textId="77777777" w:rsidR="007A041F" w:rsidRDefault="007A041F" w:rsidP="00CA7658">
            <w:r>
              <w:t>D</w:t>
            </w:r>
          </w:p>
        </w:tc>
        <w:tc>
          <w:tcPr>
            <w:tcW w:w="8080" w:type="dxa"/>
          </w:tcPr>
          <w:p w14:paraId="4718C631" w14:textId="77777777" w:rsidR="007A041F" w:rsidRDefault="007A041F" w:rsidP="00CA7658">
            <w:r>
              <w:t>b</w:t>
            </w:r>
          </w:p>
        </w:tc>
      </w:tr>
      <w:tr w:rsidR="007A041F" w14:paraId="0EC67348" w14:textId="77777777" w:rsidTr="00CA7658">
        <w:tc>
          <w:tcPr>
            <w:tcW w:w="1242" w:type="dxa"/>
          </w:tcPr>
          <w:p w14:paraId="454080D2" w14:textId="77777777" w:rsidR="007A041F" w:rsidRDefault="007A041F" w:rsidP="00CA7658">
            <w:r>
              <w:t>E</w:t>
            </w:r>
          </w:p>
        </w:tc>
        <w:tc>
          <w:tcPr>
            <w:tcW w:w="8080" w:type="dxa"/>
          </w:tcPr>
          <w:p w14:paraId="569AE16A" w14:textId="77777777" w:rsidR="007A041F" w:rsidRDefault="007A041F" w:rsidP="00CA7658">
            <w:proofErr w:type="spellStart"/>
            <w:r>
              <w:t>satu</w:t>
            </w:r>
            <w:proofErr w:type="spellEnd"/>
          </w:p>
        </w:tc>
      </w:tr>
      <w:tr w:rsidR="007A041F" w14:paraId="5410C1EA" w14:textId="77777777" w:rsidTr="00CA7658">
        <w:tc>
          <w:tcPr>
            <w:tcW w:w="1242" w:type="dxa"/>
          </w:tcPr>
          <w:p w14:paraId="6E41477A" w14:textId="77777777" w:rsidR="007A041F" w:rsidRDefault="007A041F" w:rsidP="00CA7658">
            <w:r>
              <w:t>KUNCI</w:t>
            </w:r>
          </w:p>
        </w:tc>
        <w:tc>
          <w:tcPr>
            <w:tcW w:w="8080" w:type="dxa"/>
          </w:tcPr>
          <w:p w14:paraId="5960079C" w14:textId="77777777" w:rsidR="007A041F" w:rsidRDefault="007A041F" w:rsidP="00CA7658">
            <w:r>
              <w:t>A</w:t>
            </w:r>
          </w:p>
        </w:tc>
      </w:tr>
    </w:tbl>
    <w:p w14:paraId="174CB5D8" w14:textId="6579656D" w:rsidR="007A041F" w:rsidRDefault="007A041F" w:rsidP="00670AA8"/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1242"/>
        <w:gridCol w:w="8080"/>
      </w:tblGrid>
      <w:tr w:rsidR="007A041F" w14:paraId="52FB5F1A" w14:textId="77777777" w:rsidTr="00CA7658">
        <w:trPr>
          <w:trHeight w:val="983"/>
        </w:trPr>
        <w:tc>
          <w:tcPr>
            <w:tcW w:w="1242" w:type="dxa"/>
          </w:tcPr>
          <w:p w14:paraId="70CC77C5" w14:textId="2F5B32B6" w:rsidR="007A041F" w:rsidRDefault="007A041F" w:rsidP="00CA7658">
            <w:r w:rsidRPr="00661354">
              <w:rPr>
                <w:b/>
                <w:bCs/>
              </w:rPr>
              <w:t>SOAL</w:t>
            </w:r>
            <w:r>
              <w:rPr>
                <w:b/>
                <w:bCs/>
              </w:rPr>
              <w:t>14</w:t>
            </w:r>
          </w:p>
        </w:tc>
        <w:tc>
          <w:tcPr>
            <w:tcW w:w="8080" w:type="dxa"/>
          </w:tcPr>
          <w:p w14:paraId="6F1BBAC6" w14:textId="77777777" w:rsidR="007A041F" w:rsidRPr="00235E97" w:rsidRDefault="007A041F" w:rsidP="00CA765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Perhatikan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gambar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topologi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jaringan di bawah ini!</w:t>
            </w:r>
          </w:p>
          <w:p w14:paraId="15D921AA" w14:textId="77777777" w:rsidR="007A041F" w:rsidRPr="00235E97" w:rsidRDefault="007A041F" w:rsidP="00CA765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Silakan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masukkan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/paste Gambar Soal Anda di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sini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  <w:p w14:paraId="45ED213E" w14:textId="77777777" w:rsidR="007A041F" w:rsidRPr="00235E97" w:rsidRDefault="007A041F" w:rsidP="00CA765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Berdasarkan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gambar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 atas,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perangkat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berfungsi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sebagai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gateway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adalah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...</w:t>
            </w:r>
          </w:p>
          <w:p w14:paraId="352120FD" w14:textId="77777777" w:rsidR="007A041F" w:rsidRDefault="007A041F" w:rsidP="00CA7658"/>
        </w:tc>
      </w:tr>
      <w:tr w:rsidR="007A041F" w14:paraId="45C8C1C7" w14:textId="77777777" w:rsidTr="00CA7658">
        <w:tc>
          <w:tcPr>
            <w:tcW w:w="1242" w:type="dxa"/>
          </w:tcPr>
          <w:p w14:paraId="107C5671" w14:textId="77777777" w:rsidR="007A041F" w:rsidRDefault="007A041F" w:rsidP="00CA7658">
            <w:r>
              <w:rPr>
                <w:b/>
                <w:bCs/>
              </w:rPr>
              <w:t>A</w:t>
            </w:r>
          </w:p>
        </w:tc>
        <w:tc>
          <w:tcPr>
            <w:tcW w:w="8080" w:type="dxa"/>
          </w:tcPr>
          <w:p w14:paraId="0D0CF968" w14:textId="77777777" w:rsidR="007A041F" w:rsidRDefault="007A041F" w:rsidP="00CA7658">
            <w:r>
              <w:t>D</w:t>
            </w:r>
          </w:p>
        </w:tc>
      </w:tr>
      <w:tr w:rsidR="007A041F" w14:paraId="2E8BBAED" w14:textId="77777777" w:rsidTr="00CA7658">
        <w:trPr>
          <w:trHeight w:val="358"/>
        </w:trPr>
        <w:tc>
          <w:tcPr>
            <w:tcW w:w="1242" w:type="dxa"/>
          </w:tcPr>
          <w:p w14:paraId="41BED592" w14:textId="77777777" w:rsidR="007A041F" w:rsidRDefault="007A041F" w:rsidP="00CA7658">
            <w:r>
              <w:t>B</w:t>
            </w:r>
          </w:p>
        </w:tc>
        <w:tc>
          <w:tcPr>
            <w:tcW w:w="8080" w:type="dxa"/>
          </w:tcPr>
          <w:p w14:paraId="5114198E" w14:textId="77777777" w:rsidR="007A041F" w:rsidRDefault="007A041F" w:rsidP="00CA7658"/>
          <w:p w14:paraId="0B253C6C" w14:textId="77777777" w:rsidR="007A041F" w:rsidRDefault="007A041F" w:rsidP="00CA7658"/>
        </w:tc>
      </w:tr>
      <w:tr w:rsidR="007A041F" w14:paraId="00FEE636" w14:textId="77777777" w:rsidTr="00CA7658">
        <w:tc>
          <w:tcPr>
            <w:tcW w:w="1242" w:type="dxa"/>
          </w:tcPr>
          <w:p w14:paraId="418ED8B6" w14:textId="77777777" w:rsidR="007A041F" w:rsidRDefault="007A041F" w:rsidP="00CA7658">
            <w:r>
              <w:t>C</w:t>
            </w:r>
          </w:p>
        </w:tc>
        <w:tc>
          <w:tcPr>
            <w:tcW w:w="8080" w:type="dxa"/>
          </w:tcPr>
          <w:p w14:paraId="201C83F4" w14:textId="77777777" w:rsidR="007A041F" w:rsidRDefault="007A041F" w:rsidP="00CA7658">
            <w:r>
              <w:t>b</w:t>
            </w:r>
          </w:p>
        </w:tc>
      </w:tr>
      <w:tr w:rsidR="007A041F" w14:paraId="602F5CA8" w14:textId="77777777" w:rsidTr="00CA7658">
        <w:tc>
          <w:tcPr>
            <w:tcW w:w="1242" w:type="dxa"/>
          </w:tcPr>
          <w:p w14:paraId="4DD24C6E" w14:textId="77777777" w:rsidR="007A041F" w:rsidRDefault="007A041F" w:rsidP="00CA7658">
            <w:r>
              <w:t>D</w:t>
            </w:r>
          </w:p>
        </w:tc>
        <w:tc>
          <w:tcPr>
            <w:tcW w:w="8080" w:type="dxa"/>
          </w:tcPr>
          <w:p w14:paraId="17CAF540" w14:textId="77777777" w:rsidR="007A041F" w:rsidRDefault="007A041F" w:rsidP="00CA7658">
            <w:r>
              <w:t>b</w:t>
            </w:r>
          </w:p>
        </w:tc>
      </w:tr>
      <w:tr w:rsidR="007A041F" w14:paraId="35EFD40F" w14:textId="77777777" w:rsidTr="00CA7658">
        <w:tc>
          <w:tcPr>
            <w:tcW w:w="1242" w:type="dxa"/>
          </w:tcPr>
          <w:p w14:paraId="14029304" w14:textId="77777777" w:rsidR="007A041F" w:rsidRDefault="007A041F" w:rsidP="00CA7658">
            <w:r>
              <w:t>E</w:t>
            </w:r>
          </w:p>
        </w:tc>
        <w:tc>
          <w:tcPr>
            <w:tcW w:w="8080" w:type="dxa"/>
          </w:tcPr>
          <w:p w14:paraId="41CECF34" w14:textId="77777777" w:rsidR="007A041F" w:rsidRDefault="007A041F" w:rsidP="00CA7658">
            <w:proofErr w:type="spellStart"/>
            <w:r>
              <w:t>satu</w:t>
            </w:r>
            <w:proofErr w:type="spellEnd"/>
          </w:p>
        </w:tc>
      </w:tr>
      <w:tr w:rsidR="007A041F" w14:paraId="35EC3051" w14:textId="77777777" w:rsidTr="00CA7658">
        <w:tc>
          <w:tcPr>
            <w:tcW w:w="1242" w:type="dxa"/>
          </w:tcPr>
          <w:p w14:paraId="4CA718F1" w14:textId="77777777" w:rsidR="007A041F" w:rsidRDefault="007A041F" w:rsidP="00CA7658">
            <w:r>
              <w:t>KUNCI</w:t>
            </w:r>
          </w:p>
        </w:tc>
        <w:tc>
          <w:tcPr>
            <w:tcW w:w="8080" w:type="dxa"/>
          </w:tcPr>
          <w:p w14:paraId="4174B90E" w14:textId="77777777" w:rsidR="007A041F" w:rsidRDefault="007A041F" w:rsidP="00CA7658">
            <w:r>
              <w:t>A</w:t>
            </w:r>
          </w:p>
        </w:tc>
      </w:tr>
    </w:tbl>
    <w:p w14:paraId="7D34E1EF" w14:textId="58B541F0" w:rsidR="007A041F" w:rsidRDefault="007A041F" w:rsidP="00670AA8"/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1242"/>
        <w:gridCol w:w="8080"/>
      </w:tblGrid>
      <w:tr w:rsidR="007A041F" w14:paraId="6A9492BB" w14:textId="77777777" w:rsidTr="00CA7658">
        <w:trPr>
          <w:trHeight w:val="983"/>
        </w:trPr>
        <w:tc>
          <w:tcPr>
            <w:tcW w:w="1242" w:type="dxa"/>
          </w:tcPr>
          <w:p w14:paraId="33223CF0" w14:textId="3F8FADC3" w:rsidR="007A041F" w:rsidRDefault="007A041F" w:rsidP="00CA7658">
            <w:r w:rsidRPr="00661354">
              <w:rPr>
                <w:b/>
                <w:bCs/>
              </w:rPr>
              <w:t>SOAL</w:t>
            </w:r>
            <w:r>
              <w:rPr>
                <w:b/>
                <w:bCs/>
              </w:rPr>
              <w:t>15</w:t>
            </w:r>
          </w:p>
        </w:tc>
        <w:tc>
          <w:tcPr>
            <w:tcW w:w="8080" w:type="dxa"/>
          </w:tcPr>
          <w:p w14:paraId="43888FB0" w14:textId="77777777" w:rsidR="007A041F" w:rsidRPr="00235E97" w:rsidRDefault="007A041F" w:rsidP="00CA765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Perhatikan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gambar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topologi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jaringan di bawah ini!</w:t>
            </w:r>
          </w:p>
          <w:p w14:paraId="68FD3E3C" w14:textId="77777777" w:rsidR="007A041F" w:rsidRPr="00235E97" w:rsidRDefault="007A041F" w:rsidP="00CA765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Silakan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masukkan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/paste Gambar Soal Anda di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sini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  <w:p w14:paraId="564961D5" w14:textId="77777777" w:rsidR="007A041F" w:rsidRPr="00235E97" w:rsidRDefault="007A041F" w:rsidP="00CA765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Berdasarkan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gambar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 atas,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perangkat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berfungsi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sebagai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gateway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adalah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...</w:t>
            </w:r>
          </w:p>
          <w:p w14:paraId="583B00A5" w14:textId="77777777" w:rsidR="007A041F" w:rsidRDefault="007A041F" w:rsidP="00CA7658"/>
        </w:tc>
      </w:tr>
      <w:tr w:rsidR="007A041F" w14:paraId="7E33FBAA" w14:textId="77777777" w:rsidTr="00CA7658">
        <w:tc>
          <w:tcPr>
            <w:tcW w:w="1242" w:type="dxa"/>
          </w:tcPr>
          <w:p w14:paraId="60CDF323" w14:textId="77777777" w:rsidR="007A041F" w:rsidRDefault="007A041F" w:rsidP="00CA7658">
            <w:r>
              <w:rPr>
                <w:b/>
                <w:bCs/>
              </w:rPr>
              <w:t>A</w:t>
            </w:r>
          </w:p>
        </w:tc>
        <w:tc>
          <w:tcPr>
            <w:tcW w:w="8080" w:type="dxa"/>
          </w:tcPr>
          <w:p w14:paraId="57F5726F" w14:textId="77777777" w:rsidR="007A041F" w:rsidRDefault="007A041F" w:rsidP="00CA7658">
            <w:r>
              <w:t>D</w:t>
            </w:r>
          </w:p>
        </w:tc>
      </w:tr>
      <w:tr w:rsidR="007A041F" w14:paraId="3125F9C8" w14:textId="77777777" w:rsidTr="00CA7658">
        <w:trPr>
          <w:trHeight w:val="358"/>
        </w:trPr>
        <w:tc>
          <w:tcPr>
            <w:tcW w:w="1242" w:type="dxa"/>
          </w:tcPr>
          <w:p w14:paraId="2B4AA5D1" w14:textId="77777777" w:rsidR="007A041F" w:rsidRDefault="007A041F" w:rsidP="00CA7658">
            <w:r>
              <w:t>B</w:t>
            </w:r>
          </w:p>
        </w:tc>
        <w:tc>
          <w:tcPr>
            <w:tcW w:w="8080" w:type="dxa"/>
          </w:tcPr>
          <w:p w14:paraId="69C7FC8B" w14:textId="77777777" w:rsidR="007A041F" w:rsidRDefault="007A041F" w:rsidP="00CA7658"/>
          <w:p w14:paraId="3830547C" w14:textId="77777777" w:rsidR="007A041F" w:rsidRDefault="007A041F" w:rsidP="00CA7658"/>
        </w:tc>
      </w:tr>
      <w:tr w:rsidR="007A041F" w14:paraId="763224AF" w14:textId="77777777" w:rsidTr="00CA7658">
        <w:tc>
          <w:tcPr>
            <w:tcW w:w="1242" w:type="dxa"/>
          </w:tcPr>
          <w:p w14:paraId="18EC343E" w14:textId="77777777" w:rsidR="007A041F" w:rsidRDefault="007A041F" w:rsidP="00CA7658">
            <w:r>
              <w:t>C</w:t>
            </w:r>
          </w:p>
        </w:tc>
        <w:tc>
          <w:tcPr>
            <w:tcW w:w="8080" w:type="dxa"/>
          </w:tcPr>
          <w:p w14:paraId="389CE60C" w14:textId="77777777" w:rsidR="007A041F" w:rsidRDefault="007A041F" w:rsidP="00CA7658">
            <w:r>
              <w:t>b</w:t>
            </w:r>
          </w:p>
        </w:tc>
      </w:tr>
      <w:tr w:rsidR="007A041F" w14:paraId="1D471E92" w14:textId="77777777" w:rsidTr="00CA7658">
        <w:tc>
          <w:tcPr>
            <w:tcW w:w="1242" w:type="dxa"/>
          </w:tcPr>
          <w:p w14:paraId="7CB654F7" w14:textId="77777777" w:rsidR="007A041F" w:rsidRDefault="007A041F" w:rsidP="00CA7658">
            <w:r>
              <w:t>D</w:t>
            </w:r>
          </w:p>
        </w:tc>
        <w:tc>
          <w:tcPr>
            <w:tcW w:w="8080" w:type="dxa"/>
          </w:tcPr>
          <w:p w14:paraId="79E6909F" w14:textId="77777777" w:rsidR="007A041F" w:rsidRDefault="007A041F" w:rsidP="00CA7658">
            <w:r>
              <w:t>b</w:t>
            </w:r>
          </w:p>
        </w:tc>
      </w:tr>
      <w:tr w:rsidR="007A041F" w14:paraId="360EC2B7" w14:textId="77777777" w:rsidTr="00CA7658">
        <w:tc>
          <w:tcPr>
            <w:tcW w:w="1242" w:type="dxa"/>
          </w:tcPr>
          <w:p w14:paraId="4C6C95CA" w14:textId="77777777" w:rsidR="007A041F" w:rsidRDefault="007A041F" w:rsidP="00CA7658">
            <w:r>
              <w:t>E</w:t>
            </w:r>
          </w:p>
        </w:tc>
        <w:tc>
          <w:tcPr>
            <w:tcW w:w="8080" w:type="dxa"/>
          </w:tcPr>
          <w:p w14:paraId="7CBB3C8C" w14:textId="77777777" w:rsidR="007A041F" w:rsidRDefault="007A041F" w:rsidP="00CA7658">
            <w:proofErr w:type="spellStart"/>
            <w:r>
              <w:t>satu</w:t>
            </w:r>
            <w:proofErr w:type="spellEnd"/>
          </w:p>
        </w:tc>
      </w:tr>
      <w:tr w:rsidR="007A041F" w14:paraId="7127DD0A" w14:textId="77777777" w:rsidTr="00CA7658">
        <w:tc>
          <w:tcPr>
            <w:tcW w:w="1242" w:type="dxa"/>
          </w:tcPr>
          <w:p w14:paraId="6F50CA0F" w14:textId="77777777" w:rsidR="007A041F" w:rsidRDefault="007A041F" w:rsidP="00CA7658">
            <w:r>
              <w:t>KUNCI</w:t>
            </w:r>
          </w:p>
        </w:tc>
        <w:tc>
          <w:tcPr>
            <w:tcW w:w="8080" w:type="dxa"/>
          </w:tcPr>
          <w:p w14:paraId="09648AA7" w14:textId="77777777" w:rsidR="007A041F" w:rsidRDefault="007A041F" w:rsidP="00CA7658">
            <w:r>
              <w:t>A</w:t>
            </w:r>
          </w:p>
        </w:tc>
      </w:tr>
    </w:tbl>
    <w:p w14:paraId="3CAF7B84" w14:textId="0609F280" w:rsidR="007A041F" w:rsidRDefault="007A041F" w:rsidP="00670AA8"/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1242"/>
        <w:gridCol w:w="8080"/>
      </w:tblGrid>
      <w:tr w:rsidR="007A041F" w14:paraId="4C0DACAE" w14:textId="77777777" w:rsidTr="00CA7658">
        <w:trPr>
          <w:trHeight w:val="983"/>
        </w:trPr>
        <w:tc>
          <w:tcPr>
            <w:tcW w:w="1242" w:type="dxa"/>
          </w:tcPr>
          <w:p w14:paraId="5677B28A" w14:textId="4E3EBB59" w:rsidR="007A041F" w:rsidRDefault="007A041F" w:rsidP="00CA7658">
            <w:r w:rsidRPr="00661354">
              <w:rPr>
                <w:b/>
                <w:bCs/>
              </w:rPr>
              <w:lastRenderedPageBreak/>
              <w:t>SOAL</w:t>
            </w:r>
            <w:r>
              <w:rPr>
                <w:b/>
                <w:bCs/>
              </w:rPr>
              <w:t>16</w:t>
            </w:r>
          </w:p>
        </w:tc>
        <w:tc>
          <w:tcPr>
            <w:tcW w:w="8080" w:type="dxa"/>
          </w:tcPr>
          <w:p w14:paraId="49094873" w14:textId="77777777" w:rsidR="007A041F" w:rsidRPr="00235E97" w:rsidRDefault="007A041F" w:rsidP="00CA765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Perhatikan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gambar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topologi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jaringan di bawah ini!</w:t>
            </w:r>
          </w:p>
          <w:p w14:paraId="042D4856" w14:textId="77777777" w:rsidR="007A041F" w:rsidRPr="00235E97" w:rsidRDefault="007A041F" w:rsidP="00CA765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Silakan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masukkan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/paste Gambar Soal Anda di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sini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  <w:p w14:paraId="583CB593" w14:textId="77777777" w:rsidR="007A041F" w:rsidRPr="00235E97" w:rsidRDefault="007A041F" w:rsidP="00CA765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Berdasarkan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gambar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 atas,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perangkat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berfungsi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sebagai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gateway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adalah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...</w:t>
            </w:r>
          </w:p>
          <w:p w14:paraId="2C0EBA4B" w14:textId="77777777" w:rsidR="007A041F" w:rsidRDefault="007A041F" w:rsidP="00CA7658"/>
        </w:tc>
      </w:tr>
      <w:tr w:rsidR="007A041F" w14:paraId="01FBC2C4" w14:textId="77777777" w:rsidTr="00CA7658">
        <w:tc>
          <w:tcPr>
            <w:tcW w:w="1242" w:type="dxa"/>
          </w:tcPr>
          <w:p w14:paraId="43A67C75" w14:textId="77777777" w:rsidR="007A041F" w:rsidRDefault="007A041F" w:rsidP="00CA7658">
            <w:r>
              <w:rPr>
                <w:b/>
                <w:bCs/>
              </w:rPr>
              <w:t>A</w:t>
            </w:r>
          </w:p>
        </w:tc>
        <w:tc>
          <w:tcPr>
            <w:tcW w:w="8080" w:type="dxa"/>
          </w:tcPr>
          <w:p w14:paraId="650167E6" w14:textId="77777777" w:rsidR="007A041F" w:rsidRDefault="007A041F" w:rsidP="00CA7658">
            <w:r>
              <w:t>D</w:t>
            </w:r>
          </w:p>
        </w:tc>
      </w:tr>
      <w:tr w:rsidR="007A041F" w14:paraId="759FBAD0" w14:textId="77777777" w:rsidTr="00CA7658">
        <w:trPr>
          <w:trHeight w:val="358"/>
        </w:trPr>
        <w:tc>
          <w:tcPr>
            <w:tcW w:w="1242" w:type="dxa"/>
          </w:tcPr>
          <w:p w14:paraId="326B955F" w14:textId="77777777" w:rsidR="007A041F" w:rsidRDefault="007A041F" w:rsidP="00CA7658">
            <w:r>
              <w:t>B</w:t>
            </w:r>
          </w:p>
        </w:tc>
        <w:tc>
          <w:tcPr>
            <w:tcW w:w="8080" w:type="dxa"/>
          </w:tcPr>
          <w:p w14:paraId="644E31E2" w14:textId="77777777" w:rsidR="007A041F" w:rsidRDefault="007A041F" w:rsidP="00CA7658"/>
          <w:p w14:paraId="26DC89D0" w14:textId="77777777" w:rsidR="007A041F" w:rsidRDefault="007A041F" w:rsidP="00CA7658"/>
        </w:tc>
      </w:tr>
      <w:tr w:rsidR="007A041F" w14:paraId="71563D2D" w14:textId="77777777" w:rsidTr="00CA7658">
        <w:tc>
          <w:tcPr>
            <w:tcW w:w="1242" w:type="dxa"/>
          </w:tcPr>
          <w:p w14:paraId="0BCEBDFE" w14:textId="77777777" w:rsidR="007A041F" w:rsidRDefault="007A041F" w:rsidP="00CA7658">
            <w:r>
              <w:t>C</w:t>
            </w:r>
          </w:p>
        </w:tc>
        <w:tc>
          <w:tcPr>
            <w:tcW w:w="8080" w:type="dxa"/>
          </w:tcPr>
          <w:p w14:paraId="155B79A4" w14:textId="77777777" w:rsidR="007A041F" w:rsidRDefault="007A041F" w:rsidP="00CA7658">
            <w:r>
              <w:t>b</w:t>
            </w:r>
          </w:p>
        </w:tc>
      </w:tr>
      <w:tr w:rsidR="007A041F" w14:paraId="44CCEAC9" w14:textId="77777777" w:rsidTr="00CA7658">
        <w:tc>
          <w:tcPr>
            <w:tcW w:w="1242" w:type="dxa"/>
          </w:tcPr>
          <w:p w14:paraId="1475D4D2" w14:textId="77777777" w:rsidR="007A041F" w:rsidRDefault="007A041F" w:rsidP="00CA7658">
            <w:r>
              <w:t>D</w:t>
            </w:r>
          </w:p>
        </w:tc>
        <w:tc>
          <w:tcPr>
            <w:tcW w:w="8080" w:type="dxa"/>
          </w:tcPr>
          <w:p w14:paraId="07723E4E" w14:textId="77777777" w:rsidR="007A041F" w:rsidRDefault="007A041F" w:rsidP="00CA7658">
            <w:r>
              <w:t>b</w:t>
            </w:r>
          </w:p>
        </w:tc>
      </w:tr>
      <w:tr w:rsidR="007A041F" w14:paraId="66285F4C" w14:textId="77777777" w:rsidTr="00CA7658">
        <w:tc>
          <w:tcPr>
            <w:tcW w:w="1242" w:type="dxa"/>
          </w:tcPr>
          <w:p w14:paraId="0458008F" w14:textId="77777777" w:rsidR="007A041F" w:rsidRDefault="007A041F" w:rsidP="00CA7658">
            <w:r>
              <w:t>E</w:t>
            </w:r>
          </w:p>
        </w:tc>
        <w:tc>
          <w:tcPr>
            <w:tcW w:w="8080" w:type="dxa"/>
          </w:tcPr>
          <w:p w14:paraId="3F1A11C4" w14:textId="77777777" w:rsidR="007A041F" w:rsidRDefault="007A041F" w:rsidP="00CA7658">
            <w:proofErr w:type="spellStart"/>
            <w:r>
              <w:t>satu</w:t>
            </w:r>
            <w:proofErr w:type="spellEnd"/>
          </w:p>
        </w:tc>
      </w:tr>
      <w:tr w:rsidR="007A041F" w14:paraId="5AEC9F91" w14:textId="77777777" w:rsidTr="00CA7658">
        <w:tc>
          <w:tcPr>
            <w:tcW w:w="1242" w:type="dxa"/>
          </w:tcPr>
          <w:p w14:paraId="35DCD14F" w14:textId="77777777" w:rsidR="007A041F" w:rsidRDefault="007A041F" w:rsidP="00CA7658">
            <w:r>
              <w:t>KUNCI</w:t>
            </w:r>
          </w:p>
        </w:tc>
        <w:tc>
          <w:tcPr>
            <w:tcW w:w="8080" w:type="dxa"/>
          </w:tcPr>
          <w:p w14:paraId="73569059" w14:textId="77777777" w:rsidR="007A041F" w:rsidRDefault="007A041F" w:rsidP="00CA7658">
            <w:r>
              <w:t>A</w:t>
            </w:r>
          </w:p>
        </w:tc>
      </w:tr>
    </w:tbl>
    <w:p w14:paraId="46A8D81D" w14:textId="57A63533" w:rsidR="007A041F" w:rsidRDefault="007A041F" w:rsidP="00670AA8"/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1242"/>
        <w:gridCol w:w="8080"/>
      </w:tblGrid>
      <w:tr w:rsidR="007A041F" w14:paraId="242FE769" w14:textId="77777777" w:rsidTr="00CA7658">
        <w:trPr>
          <w:trHeight w:val="983"/>
        </w:trPr>
        <w:tc>
          <w:tcPr>
            <w:tcW w:w="1242" w:type="dxa"/>
          </w:tcPr>
          <w:p w14:paraId="0EF81E47" w14:textId="16FDCB38" w:rsidR="007A041F" w:rsidRDefault="007A041F" w:rsidP="00CA7658">
            <w:r w:rsidRPr="00661354">
              <w:rPr>
                <w:b/>
                <w:bCs/>
              </w:rPr>
              <w:t>SOAL</w:t>
            </w:r>
            <w:r>
              <w:rPr>
                <w:b/>
                <w:bCs/>
              </w:rPr>
              <w:t>17</w:t>
            </w:r>
          </w:p>
        </w:tc>
        <w:tc>
          <w:tcPr>
            <w:tcW w:w="8080" w:type="dxa"/>
          </w:tcPr>
          <w:p w14:paraId="5FAE5312" w14:textId="77777777" w:rsidR="007A041F" w:rsidRPr="00235E97" w:rsidRDefault="007A041F" w:rsidP="00CA765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Perhatikan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gambar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topologi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jaringan di bawah ini!</w:t>
            </w:r>
          </w:p>
          <w:p w14:paraId="3DB5CC1B" w14:textId="77777777" w:rsidR="007A041F" w:rsidRPr="00235E97" w:rsidRDefault="007A041F" w:rsidP="00CA765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Silakan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masukkan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/paste Gambar Soal Anda di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sini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  <w:p w14:paraId="0263F73D" w14:textId="77777777" w:rsidR="007A041F" w:rsidRPr="00235E97" w:rsidRDefault="007A041F" w:rsidP="00CA765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Berdasarkan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gambar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 atas,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perangkat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berfungsi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sebagai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gateway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adalah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...</w:t>
            </w:r>
          </w:p>
          <w:p w14:paraId="501080F4" w14:textId="77777777" w:rsidR="007A041F" w:rsidRDefault="007A041F" w:rsidP="00CA7658"/>
        </w:tc>
      </w:tr>
      <w:tr w:rsidR="007A041F" w14:paraId="38E60C20" w14:textId="77777777" w:rsidTr="00CA7658">
        <w:tc>
          <w:tcPr>
            <w:tcW w:w="1242" w:type="dxa"/>
          </w:tcPr>
          <w:p w14:paraId="5CCD7EA9" w14:textId="77777777" w:rsidR="007A041F" w:rsidRDefault="007A041F" w:rsidP="00CA7658">
            <w:r>
              <w:rPr>
                <w:b/>
                <w:bCs/>
              </w:rPr>
              <w:t>A</w:t>
            </w:r>
          </w:p>
        </w:tc>
        <w:tc>
          <w:tcPr>
            <w:tcW w:w="8080" w:type="dxa"/>
          </w:tcPr>
          <w:p w14:paraId="5280F93A" w14:textId="77777777" w:rsidR="007A041F" w:rsidRDefault="007A041F" w:rsidP="00CA7658">
            <w:r>
              <w:t>D</w:t>
            </w:r>
          </w:p>
        </w:tc>
      </w:tr>
      <w:tr w:rsidR="007A041F" w14:paraId="201A1C12" w14:textId="77777777" w:rsidTr="00CA7658">
        <w:trPr>
          <w:trHeight w:val="358"/>
        </w:trPr>
        <w:tc>
          <w:tcPr>
            <w:tcW w:w="1242" w:type="dxa"/>
          </w:tcPr>
          <w:p w14:paraId="6C6BEA3C" w14:textId="77777777" w:rsidR="007A041F" w:rsidRDefault="007A041F" w:rsidP="00CA7658">
            <w:r>
              <w:t>B</w:t>
            </w:r>
          </w:p>
        </w:tc>
        <w:tc>
          <w:tcPr>
            <w:tcW w:w="8080" w:type="dxa"/>
          </w:tcPr>
          <w:p w14:paraId="0305EBFF" w14:textId="77777777" w:rsidR="007A041F" w:rsidRDefault="007A041F" w:rsidP="00CA7658"/>
          <w:p w14:paraId="153B5434" w14:textId="77777777" w:rsidR="007A041F" w:rsidRDefault="007A041F" w:rsidP="00CA7658"/>
        </w:tc>
      </w:tr>
      <w:tr w:rsidR="007A041F" w14:paraId="4DB3296B" w14:textId="77777777" w:rsidTr="00CA7658">
        <w:tc>
          <w:tcPr>
            <w:tcW w:w="1242" w:type="dxa"/>
          </w:tcPr>
          <w:p w14:paraId="24B3AC77" w14:textId="77777777" w:rsidR="007A041F" w:rsidRDefault="007A041F" w:rsidP="00CA7658">
            <w:r>
              <w:t>C</w:t>
            </w:r>
          </w:p>
        </w:tc>
        <w:tc>
          <w:tcPr>
            <w:tcW w:w="8080" w:type="dxa"/>
          </w:tcPr>
          <w:p w14:paraId="1BEC277A" w14:textId="77777777" w:rsidR="007A041F" w:rsidRDefault="007A041F" w:rsidP="00CA7658">
            <w:r>
              <w:t>b</w:t>
            </w:r>
          </w:p>
        </w:tc>
      </w:tr>
      <w:tr w:rsidR="007A041F" w14:paraId="4E8F54AE" w14:textId="77777777" w:rsidTr="00CA7658">
        <w:tc>
          <w:tcPr>
            <w:tcW w:w="1242" w:type="dxa"/>
          </w:tcPr>
          <w:p w14:paraId="6D48CD41" w14:textId="77777777" w:rsidR="007A041F" w:rsidRDefault="007A041F" w:rsidP="00CA7658">
            <w:r>
              <w:t>D</w:t>
            </w:r>
          </w:p>
        </w:tc>
        <w:tc>
          <w:tcPr>
            <w:tcW w:w="8080" w:type="dxa"/>
          </w:tcPr>
          <w:p w14:paraId="1CF71939" w14:textId="77777777" w:rsidR="007A041F" w:rsidRDefault="007A041F" w:rsidP="00CA7658">
            <w:r>
              <w:t>b</w:t>
            </w:r>
          </w:p>
        </w:tc>
      </w:tr>
      <w:tr w:rsidR="007A041F" w14:paraId="5DA9D7A6" w14:textId="77777777" w:rsidTr="00CA7658">
        <w:tc>
          <w:tcPr>
            <w:tcW w:w="1242" w:type="dxa"/>
          </w:tcPr>
          <w:p w14:paraId="6BB08128" w14:textId="77777777" w:rsidR="007A041F" w:rsidRDefault="007A041F" w:rsidP="00CA7658">
            <w:r>
              <w:t>E</w:t>
            </w:r>
          </w:p>
        </w:tc>
        <w:tc>
          <w:tcPr>
            <w:tcW w:w="8080" w:type="dxa"/>
          </w:tcPr>
          <w:p w14:paraId="6D57D596" w14:textId="77777777" w:rsidR="007A041F" w:rsidRDefault="007A041F" w:rsidP="00CA7658">
            <w:proofErr w:type="spellStart"/>
            <w:r>
              <w:t>satu</w:t>
            </w:r>
            <w:proofErr w:type="spellEnd"/>
          </w:p>
        </w:tc>
      </w:tr>
      <w:tr w:rsidR="007A041F" w14:paraId="06051506" w14:textId="77777777" w:rsidTr="00CA7658">
        <w:tc>
          <w:tcPr>
            <w:tcW w:w="1242" w:type="dxa"/>
          </w:tcPr>
          <w:p w14:paraId="57C2D465" w14:textId="77777777" w:rsidR="007A041F" w:rsidRDefault="007A041F" w:rsidP="00CA7658">
            <w:r>
              <w:t>KUNCI</w:t>
            </w:r>
          </w:p>
        </w:tc>
        <w:tc>
          <w:tcPr>
            <w:tcW w:w="8080" w:type="dxa"/>
          </w:tcPr>
          <w:p w14:paraId="685AFF68" w14:textId="77777777" w:rsidR="007A041F" w:rsidRDefault="007A041F" w:rsidP="00CA7658">
            <w:r>
              <w:t>A</w:t>
            </w:r>
          </w:p>
        </w:tc>
      </w:tr>
    </w:tbl>
    <w:p w14:paraId="1E53C6A3" w14:textId="2169D732" w:rsidR="007A041F" w:rsidRDefault="007A041F" w:rsidP="00670AA8"/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1242"/>
        <w:gridCol w:w="8080"/>
      </w:tblGrid>
      <w:tr w:rsidR="007A041F" w14:paraId="5079A9FC" w14:textId="77777777" w:rsidTr="00CA7658">
        <w:trPr>
          <w:trHeight w:val="983"/>
        </w:trPr>
        <w:tc>
          <w:tcPr>
            <w:tcW w:w="1242" w:type="dxa"/>
          </w:tcPr>
          <w:p w14:paraId="3D955336" w14:textId="142C1DA3" w:rsidR="007A041F" w:rsidRDefault="007A041F" w:rsidP="00CA7658">
            <w:r w:rsidRPr="00661354">
              <w:rPr>
                <w:b/>
                <w:bCs/>
              </w:rPr>
              <w:t>SOAL</w:t>
            </w:r>
            <w:r>
              <w:rPr>
                <w:b/>
                <w:bCs/>
              </w:rPr>
              <w:t>18</w:t>
            </w:r>
          </w:p>
        </w:tc>
        <w:tc>
          <w:tcPr>
            <w:tcW w:w="8080" w:type="dxa"/>
          </w:tcPr>
          <w:p w14:paraId="24A60EDE" w14:textId="77777777" w:rsidR="007A041F" w:rsidRPr="00235E97" w:rsidRDefault="007A041F" w:rsidP="00CA765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Perhatikan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gambar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topologi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jaringan di bawah ini!</w:t>
            </w:r>
          </w:p>
          <w:p w14:paraId="119522BC" w14:textId="77777777" w:rsidR="007A041F" w:rsidRPr="00235E97" w:rsidRDefault="007A041F" w:rsidP="00CA765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Silakan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masukkan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/paste Gambar Soal Anda di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sini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  <w:p w14:paraId="21622FBC" w14:textId="77777777" w:rsidR="007A041F" w:rsidRPr="00235E97" w:rsidRDefault="007A041F" w:rsidP="00CA765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Berdasarkan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gambar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 atas,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perangkat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berfungsi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sebagai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gateway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adalah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...</w:t>
            </w:r>
          </w:p>
          <w:p w14:paraId="4ECE03EE" w14:textId="77777777" w:rsidR="007A041F" w:rsidRDefault="007A041F" w:rsidP="00CA7658"/>
        </w:tc>
      </w:tr>
      <w:tr w:rsidR="007A041F" w14:paraId="0CC5D3DA" w14:textId="77777777" w:rsidTr="00CA7658">
        <w:tc>
          <w:tcPr>
            <w:tcW w:w="1242" w:type="dxa"/>
          </w:tcPr>
          <w:p w14:paraId="667B114B" w14:textId="77777777" w:rsidR="007A041F" w:rsidRDefault="007A041F" w:rsidP="00CA7658">
            <w:r>
              <w:rPr>
                <w:b/>
                <w:bCs/>
              </w:rPr>
              <w:t>A</w:t>
            </w:r>
          </w:p>
        </w:tc>
        <w:tc>
          <w:tcPr>
            <w:tcW w:w="8080" w:type="dxa"/>
          </w:tcPr>
          <w:p w14:paraId="1A5367E7" w14:textId="77777777" w:rsidR="007A041F" w:rsidRDefault="007A041F" w:rsidP="00CA7658">
            <w:r>
              <w:t>D</w:t>
            </w:r>
          </w:p>
        </w:tc>
      </w:tr>
      <w:tr w:rsidR="007A041F" w14:paraId="6E5712A6" w14:textId="77777777" w:rsidTr="00CA7658">
        <w:trPr>
          <w:trHeight w:val="358"/>
        </w:trPr>
        <w:tc>
          <w:tcPr>
            <w:tcW w:w="1242" w:type="dxa"/>
          </w:tcPr>
          <w:p w14:paraId="1C5CF7E3" w14:textId="77777777" w:rsidR="007A041F" w:rsidRDefault="007A041F" w:rsidP="00CA7658">
            <w:r>
              <w:t>B</w:t>
            </w:r>
          </w:p>
        </w:tc>
        <w:tc>
          <w:tcPr>
            <w:tcW w:w="8080" w:type="dxa"/>
          </w:tcPr>
          <w:p w14:paraId="359E80F4" w14:textId="77777777" w:rsidR="007A041F" w:rsidRDefault="007A041F" w:rsidP="00CA7658"/>
          <w:p w14:paraId="1CC5E10B" w14:textId="77777777" w:rsidR="007A041F" w:rsidRDefault="007A041F" w:rsidP="00CA7658"/>
        </w:tc>
      </w:tr>
      <w:tr w:rsidR="007A041F" w14:paraId="10F9197F" w14:textId="77777777" w:rsidTr="00CA7658">
        <w:tc>
          <w:tcPr>
            <w:tcW w:w="1242" w:type="dxa"/>
          </w:tcPr>
          <w:p w14:paraId="1D73583A" w14:textId="77777777" w:rsidR="007A041F" w:rsidRDefault="007A041F" w:rsidP="00CA7658">
            <w:r>
              <w:t>C</w:t>
            </w:r>
          </w:p>
        </w:tc>
        <w:tc>
          <w:tcPr>
            <w:tcW w:w="8080" w:type="dxa"/>
          </w:tcPr>
          <w:p w14:paraId="6D0C6E87" w14:textId="77777777" w:rsidR="007A041F" w:rsidRDefault="007A041F" w:rsidP="00CA7658">
            <w:r>
              <w:t>b</w:t>
            </w:r>
          </w:p>
        </w:tc>
      </w:tr>
      <w:tr w:rsidR="007A041F" w14:paraId="2B7EED56" w14:textId="77777777" w:rsidTr="00CA7658">
        <w:tc>
          <w:tcPr>
            <w:tcW w:w="1242" w:type="dxa"/>
          </w:tcPr>
          <w:p w14:paraId="3F53D8B5" w14:textId="77777777" w:rsidR="007A041F" w:rsidRDefault="007A041F" w:rsidP="00CA7658">
            <w:r>
              <w:t>D</w:t>
            </w:r>
          </w:p>
        </w:tc>
        <w:tc>
          <w:tcPr>
            <w:tcW w:w="8080" w:type="dxa"/>
          </w:tcPr>
          <w:p w14:paraId="0EAD5ABE" w14:textId="77777777" w:rsidR="007A041F" w:rsidRDefault="007A041F" w:rsidP="00CA7658">
            <w:r>
              <w:t>b</w:t>
            </w:r>
          </w:p>
        </w:tc>
      </w:tr>
      <w:tr w:rsidR="007A041F" w14:paraId="3E019C40" w14:textId="77777777" w:rsidTr="00CA7658">
        <w:tc>
          <w:tcPr>
            <w:tcW w:w="1242" w:type="dxa"/>
          </w:tcPr>
          <w:p w14:paraId="3F63CC91" w14:textId="77777777" w:rsidR="007A041F" w:rsidRDefault="007A041F" w:rsidP="00CA7658">
            <w:r>
              <w:t>E</w:t>
            </w:r>
          </w:p>
        </w:tc>
        <w:tc>
          <w:tcPr>
            <w:tcW w:w="8080" w:type="dxa"/>
          </w:tcPr>
          <w:p w14:paraId="72ABA5B9" w14:textId="77777777" w:rsidR="007A041F" w:rsidRDefault="007A041F" w:rsidP="00CA7658">
            <w:proofErr w:type="spellStart"/>
            <w:r>
              <w:t>satu</w:t>
            </w:r>
            <w:proofErr w:type="spellEnd"/>
          </w:p>
        </w:tc>
      </w:tr>
      <w:tr w:rsidR="007A041F" w14:paraId="2718351C" w14:textId="77777777" w:rsidTr="00CA7658">
        <w:tc>
          <w:tcPr>
            <w:tcW w:w="1242" w:type="dxa"/>
          </w:tcPr>
          <w:p w14:paraId="5ED40868" w14:textId="77777777" w:rsidR="007A041F" w:rsidRDefault="007A041F" w:rsidP="00CA7658">
            <w:r>
              <w:t>KUNCI</w:t>
            </w:r>
          </w:p>
        </w:tc>
        <w:tc>
          <w:tcPr>
            <w:tcW w:w="8080" w:type="dxa"/>
          </w:tcPr>
          <w:p w14:paraId="075370BA" w14:textId="77777777" w:rsidR="007A041F" w:rsidRDefault="007A041F" w:rsidP="00CA7658">
            <w:r>
              <w:t>A</w:t>
            </w:r>
          </w:p>
        </w:tc>
      </w:tr>
    </w:tbl>
    <w:p w14:paraId="74716750" w14:textId="7B79A51E" w:rsidR="007A041F" w:rsidRDefault="007A041F" w:rsidP="00670AA8"/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1242"/>
        <w:gridCol w:w="8080"/>
      </w:tblGrid>
      <w:tr w:rsidR="007A041F" w14:paraId="1D72C686" w14:textId="77777777" w:rsidTr="00CA7658">
        <w:trPr>
          <w:trHeight w:val="983"/>
        </w:trPr>
        <w:tc>
          <w:tcPr>
            <w:tcW w:w="1242" w:type="dxa"/>
          </w:tcPr>
          <w:p w14:paraId="63EA3A97" w14:textId="7BFBF948" w:rsidR="007A041F" w:rsidRDefault="007A041F" w:rsidP="00CA7658">
            <w:r w:rsidRPr="00661354">
              <w:rPr>
                <w:b/>
                <w:bCs/>
              </w:rPr>
              <w:lastRenderedPageBreak/>
              <w:t>SOAL</w:t>
            </w:r>
            <w:r>
              <w:rPr>
                <w:b/>
                <w:bCs/>
              </w:rPr>
              <w:t>19</w:t>
            </w:r>
          </w:p>
        </w:tc>
        <w:tc>
          <w:tcPr>
            <w:tcW w:w="8080" w:type="dxa"/>
          </w:tcPr>
          <w:p w14:paraId="2BD69790" w14:textId="77777777" w:rsidR="007A041F" w:rsidRPr="00235E97" w:rsidRDefault="007A041F" w:rsidP="00CA765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Perhatikan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gambar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topologi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jaringan di bawah ini!</w:t>
            </w:r>
          </w:p>
          <w:p w14:paraId="62812795" w14:textId="77777777" w:rsidR="007A041F" w:rsidRPr="00235E97" w:rsidRDefault="007A041F" w:rsidP="00CA765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Silakan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masukkan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/paste Gambar Soal Anda di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sini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  <w:p w14:paraId="0FD868C8" w14:textId="77777777" w:rsidR="007A041F" w:rsidRPr="00235E97" w:rsidRDefault="007A041F" w:rsidP="00CA765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Berdasarkan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gambar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 atas,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perangkat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berfungsi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sebagai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gateway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adalah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...</w:t>
            </w:r>
          </w:p>
          <w:p w14:paraId="7C387879" w14:textId="77777777" w:rsidR="007A041F" w:rsidRDefault="007A041F" w:rsidP="00CA7658"/>
        </w:tc>
      </w:tr>
      <w:tr w:rsidR="007A041F" w14:paraId="06D597DC" w14:textId="77777777" w:rsidTr="00CA7658">
        <w:tc>
          <w:tcPr>
            <w:tcW w:w="1242" w:type="dxa"/>
          </w:tcPr>
          <w:p w14:paraId="5736D33A" w14:textId="77777777" w:rsidR="007A041F" w:rsidRDefault="007A041F" w:rsidP="00CA7658">
            <w:r>
              <w:rPr>
                <w:b/>
                <w:bCs/>
              </w:rPr>
              <w:t>A</w:t>
            </w:r>
          </w:p>
        </w:tc>
        <w:tc>
          <w:tcPr>
            <w:tcW w:w="8080" w:type="dxa"/>
          </w:tcPr>
          <w:p w14:paraId="6D523C06" w14:textId="77777777" w:rsidR="007A041F" w:rsidRDefault="007A041F" w:rsidP="00CA7658">
            <w:r>
              <w:t>D</w:t>
            </w:r>
          </w:p>
        </w:tc>
      </w:tr>
      <w:tr w:rsidR="007A041F" w14:paraId="35B2DE5C" w14:textId="77777777" w:rsidTr="00CA7658">
        <w:trPr>
          <w:trHeight w:val="358"/>
        </w:trPr>
        <w:tc>
          <w:tcPr>
            <w:tcW w:w="1242" w:type="dxa"/>
          </w:tcPr>
          <w:p w14:paraId="4B2F9921" w14:textId="77777777" w:rsidR="007A041F" w:rsidRDefault="007A041F" w:rsidP="00CA7658">
            <w:r>
              <w:t>B</w:t>
            </w:r>
          </w:p>
        </w:tc>
        <w:tc>
          <w:tcPr>
            <w:tcW w:w="8080" w:type="dxa"/>
          </w:tcPr>
          <w:p w14:paraId="7C126864" w14:textId="77777777" w:rsidR="007A041F" w:rsidRDefault="007A041F" w:rsidP="00CA7658"/>
          <w:p w14:paraId="693BC9A0" w14:textId="77777777" w:rsidR="007A041F" w:rsidRDefault="007A041F" w:rsidP="00CA7658"/>
        </w:tc>
      </w:tr>
      <w:tr w:rsidR="007A041F" w14:paraId="7137FF05" w14:textId="77777777" w:rsidTr="00CA7658">
        <w:tc>
          <w:tcPr>
            <w:tcW w:w="1242" w:type="dxa"/>
          </w:tcPr>
          <w:p w14:paraId="2A094418" w14:textId="77777777" w:rsidR="007A041F" w:rsidRDefault="007A041F" w:rsidP="00CA7658">
            <w:r>
              <w:t>C</w:t>
            </w:r>
          </w:p>
        </w:tc>
        <w:tc>
          <w:tcPr>
            <w:tcW w:w="8080" w:type="dxa"/>
          </w:tcPr>
          <w:p w14:paraId="408609EF" w14:textId="77777777" w:rsidR="007A041F" w:rsidRDefault="007A041F" w:rsidP="00CA7658">
            <w:r>
              <w:t>b</w:t>
            </w:r>
          </w:p>
        </w:tc>
      </w:tr>
      <w:tr w:rsidR="007A041F" w14:paraId="64BED35B" w14:textId="77777777" w:rsidTr="00CA7658">
        <w:tc>
          <w:tcPr>
            <w:tcW w:w="1242" w:type="dxa"/>
          </w:tcPr>
          <w:p w14:paraId="0C3F63EC" w14:textId="77777777" w:rsidR="007A041F" w:rsidRDefault="007A041F" w:rsidP="00CA7658">
            <w:r>
              <w:t>D</w:t>
            </w:r>
          </w:p>
        </w:tc>
        <w:tc>
          <w:tcPr>
            <w:tcW w:w="8080" w:type="dxa"/>
          </w:tcPr>
          <w:p w14:paraId="76E90702" w14:textId="77777777" w:rsidR="007A041F" w:rsidRDefault="007A041F" w:rsidP="00CA7658">
            <w:r>
              <w:t>b</w:t>
            </w:r>
          </w:p>
        </w:tc>
      </w:tr>
      <w:tr w:rsidR="007A041F" w14:paraId="1B211AAA" w14:textId="77777777" w:rsidTr="00CA7658">
        <w:tc>
          <w:tcPr>
            <w:tcW w:w="1242" w:type="dxa"/>
          </w:tcPr>
          <w:p w14:paraId="07BF3F2D" w14:textId="77777777" w:rsidR="007A041F" w:rsidRDefault="007A041F" w:rsidP="00CA7658">
            <w:r>
              <w:t>E</w:t>
            </w:r>
          </w:p>
        </w:tc>
        <w:tc>
          <w:tcPr>
            <w:tcW w:w="8080" w:type="dxa"/>
          </w:tcPr>
          <w:p w14:paraId="4EE75127" w14:textId="77777777" w:rsidR="007A041F" w:rsidRDefault="007A041F" w:rsidP="00CA7658">
            <w:proofErr w:type="spellStart"/>
            <w:r>
              <w:t>satu</w:t>
            </w:r>
            <w:proofErr w:type="spellEnd"/>
          </w:p>
        </w:tc>
      </w:tr>
      <w:tr w:rsidR="007A041F" w14:paraId="25683AE1" w14:textId="77777777" w:rsidTr="00CA7658">
        <w:tc>
          <w:tcPr>
            <w:tcW w:w="1242" w:type="dxa"/>
          </w:tcPr>
          <w:p w14:paraId="6008A8E6" w14:textId="77777777" w:rsidR="007A041F" w:rsidRDefault="007A041F" w:rsidP="00CA7658">
            <w:r>
              <w:t>KUNCI</w:t>
            </w:r>
          </w:p>
        </w:tc>
        <w:tc>
          <w:tcPr>
            <w:tcW w:w="8080" w:type="dxa"/>
          </w:tcPr>
          <w:p w14:paraId="474461C9" w14:textId="77777777" w:rsidR="007A041F" w:rsidRDefault="007A041F" w:rsidP="00CA7658">
            <w:r>
              <w:t>A</w:t>
            </w:r>
          </w:p>
        </w:tc>
      </w:tr>
    </w:tbl>
    <w:p w14:paraId="04C064DE" w14:textId="0C97267C" w:rsidR="007A041F" w:rsidRDefault="007A041F" w:rsidP="00670AA8"/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1242"/>
        <w:gridCol w:w="8080"/>
      </w:tblGrid>
      <w:tr w:rsidR="007A041F" w14:paraId="0D38FBBC" w14:textId="77777777" w:rsidTr="00CA7658">
        <w:trPr>
          <w:trHeight w:val="983"/>
        </w:trPr>
        <w:tc>
          <w:tcPr>
            <w:tcW w:w="1242" w:type="dxa"/>
          </w:tcPr>
          <w:p w14:paraId="70B1C447" w14:textId="56840D21" w:rsidR="007A041F" w:rsidRDefault="007A041F" w:rsidP="00CA7658">
            <w:r w:rsidRPr="00661354">
              <w:rPr>
                <w:b/>
                <w:bCs/>
              </w:rPr>
              <w:t>SOAL</w:t>
            </w:r>
            <w:r>
              <w:rPr>
                <w:b/>
                <w:bCs/>
              </w:rPr>
              <w:t>20</w:t>
            </w:r>
          </w:p>
        </w:tc>
        <w:tc>
          <w:tcPr>
            <w:tcW w:w="8080" w:type="dxa"/>
          </w:tcPr>
          <w:p w14:paraId="6EC3BEF7" w14:textId="77777777" w:rsidR="007A041F" w:rsidRPr="00235E97" w:rsidRDefault="007A041F" w:rsidP="00CA765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Perhatikan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gambar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topologi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jaringan di bawah ini!</w:t>
            </w:r>
          </w:p>
          <w:p w14:paraId="66820E94" w14:textId="77777777" w:rsidR="007A041F" w:rsidRPr="00235E97" w:rsidRDefault="007A041F" w:rsidP="00CA765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Silakan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masukkan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/paste Gambar Soal Anda di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sini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  <w:p w14:paraId="26761F8E" w14:textId="77777777" w:rsidR="007A041F" w:rsidRPr="00235E97" w:rsidRDefault="007A041F" w:rsidP="00CA765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Berdasarkan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gambar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 atas,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perangkat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berfungsi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sebagai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gateway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adalah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...</w:t>
            </w:r>
          </w:p>
          <w:p w14:paraId="1CA5519F" w14:textId="77777777" w:rsidR="007A041F" w:rsidRDefault="007A041F" w:rsidP="00CA7658"/>
        </w:tc>
      </w:tr>
      <w:tr w:rsidR="007A041F" w14:paraId="0B2FFD12" w14:textId="77777777" w:rsidTr="00CA7658">
        <w:tc>
          <w:tcPr>
            <w:tcW w:w="1242" w:type="dxa"/>
          </w:tcPr>
          <w:p w14:paraId="5E1E0CE6" w14:textId="77777777" w:rsidR="007A041F" w:rsidRDefault="007A041F" w:rsidP="00CA7658">
            <w:r>
              <w:rPr>
                <w:b/>
                <w:bCs/>
              </w:rPr>
              <w:t>A</w:t>
            </w:r>
          </w:p>
        </w:tc>
        <w:tc>
          <w:tcPr>
            <w:tcW w:w="8080" w:type="dxa"/>
          </w:tcPr>
          <w:p w14:paraId="41E1B6D6" w14:textId="77777777" w:rsidR="007A041F" w:rsidRDefault="007A041F" w:rsidP="00CA7658">
            <w:r>
              <w:t>D</w:t>
            </w:r>
          </w:p>
        </w:tc>
      </w:tr>
      <w:tr w:rsidR="007A041F" w14:paraId="389A95B9" w14:textId="77777777" w:rsidTr="00CA7658">
        <w:trPr>
          <w:trHeight w:val="358"/>
        </w:trPr>
        <w:tc>
          <w:tcPr>
            <w:tcW w:w="1242" w:type="dxa"/>
          </w:tcPr>
          <w:p w14:paraId="4B0C6066" w14:textId="77777777" w:rsidR="007A041F" w:rsidRDefault="007A041F" w:rsidP="00CA7658">
            <w:r>
              <w:t>B</w:t>
            </w:r>
          </w:p>
        </w:tc>
        <w:tc>
          <w:tcPr>
            <w:tcW w:w="8080" w:type="dxa"/>
          </w:tcPr>
          <w:p w14:paraId="34DB001F" w14:textId="77777777" w:rsidR="007A041F" w:rsidRDefault="007A041F" w:rsidP="00CA7658"/>
          <w:p w14:paraId="50A081A6" w14:textId="77777777" w:rsidR="007A041F" w:rsidRDefault="007A041F" w:rsidP="00CA7658"/>
        </w:tc>
      </w:tr>
      <w:tr w:rsidR="007A041F" w14:paraId="481C2378" w14:textId="77777777" w:rsidTr="00CA7658">
        <w:tc>
          <w:tcPr>
            <w:tcW w:w="1242" w:type="dxa"/>
          </w:tcPr>
          <w:p w14:paraId="1D6E9A93" w14:textId="77777777" w:rsidR="007A041F" w:rsidRDefault="007A041F" w:rsidP="00CA7658">
            <w:r>
              <w:t>C</w:t>
            </w:r>
          </w:p>
        </w:tc>
        <w:tc>
          <w:tcPr>
            <w:tcW w:w="8080" w:type="dxa"/>
          </w:tcPr>
          <w:p w14:paraId="372CAE01" w14:textId="77777777" w:rsidR="007A041F" w:rsidRDefault="007A041F" w:rsidP="00CA7658">
            <w:r>
              <w:t>b</w:t>
            </w:r>
          </w:p>
        </w:tc>
      </w:tr>
      <w:tr w:rsidR="007A041F" w14:paraId="2D689800" w14:textId="77777777" w:rsidTr="00CA7658">
        <w:tc>
          <w:tcPr>
            <w:tcW w:w="1242" w:type="dxa"/>
          </w:tcPr>
          <w:p w14:paraId="7A899AE4" w14:textId="77777777" w:rsidR="007A041F" w:rsidRDefault="007A041F" w:rsidP="00CA7658">
            <w:r>
              <w:t>D</w:t>
            </w:r>
          </w:p>
        </w:tc>
        <w:tc>
          <w:tcPr>
            <w:tcW w:w="8080" w:type="dxa"/>
          </w:tcPr>
          <w:p w14:paraId="0C08170A" w14:textId="77777777" w:rsidR="007A041F" w:rsidRDefault="007A041F" w:rsidP="00CA7658">
            <w:r>
              <w:t>b</w:t>
            </w:r>
          </w:p>
        </w:tc>
      </w:tr>
      <w:tr w:rsidR="007A041F" w14:paraId="0CAB3CEA" w14:textId="77777777" w:rsidTr="00CA7658">
        <w:tc>
          <w:tcPr>
            <w:tcW w:w="1242" w:type="dxa"/>
          </w:tcPr>
          <w:p w14:paraId="209C08C6" w14:textId="77777777" w:rsidR="007A041F" w:rsidRDefault="007A041F" w:rsidP="00CA7658">
            <w:r>
              <w:t>E</w:t>
            </w:r>
          </w:p>
        </w:tc>
        <w:tc>
          <w:tcPr>
            <w:tcW w:w="8080" w:type="dxa"/>
          </w:tcPr>
          <w:p w14:paraId="1D09666E" w14:textId="77777777" w:rsidR="007A041F" w:rsidRDefault="007A041F" w:rsidP="00CA7658">
            <w:proofErr w:type="spellStart"/>
            <w:r>
              <w:t>satu</w:t>
            </w:r>
            <w:proofErr w:type="spellEnd"/>
          </w:p>
        </w:tc>
      </w:tr>
      <w:tr w:rsidR="007A041F" w14:paraId="29BEBD5F" w14:textId="77777777" w:rsidTr="00CA7658">
        <w:tc>
          <w:tcPr>
            <w:tcW w:w="1242" w:type="dxa"/>
          </w:tcPr>
          <w:p w14:paraId="204CA444" w14:textId="77777777" w:rsidR="007A041F" w:rsidRDefault="007A041F" w:rsidP="00CA7658">
            <w:r>
              <w:t>KUNCI</w:t>
            </w:r>
          </w:p>
        </w:tc>
        <w:tc>
          <w:tcPr>
            <w:tcW w:w="8080" w:type="dxa"/>
          </w:tcPr>
          <w:p w14:paraId="37469494" w14:textId="77777777" w:rsidR="007A041F" w:rsidRDefault="007A041F" w:rsidP="00CA7658">
            <w:r>
              <w:t>A</w:t>
            </w:r>
          </w:p>
        </w:tc>
      </w:tr>
    </w:tbl>
    <w:p w14:paraId="1DAC291B" w14:textId="22F89F47" w:rsidR="007A041F" w:rsidRDefault="007A041F" w:rsidP="00670AA8"/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1242"/>
        <w:gridCol w:w="8080"/>
      </w:tblGrid>
      <w:tr w:rsidR="007A041F" w14:paraId="47EDF0A7" w14:textId="77777777" w:rsidTr="00CA7658">
        <w:trPr>
          <w:trHeight w:val="983"/>
        </w:trPr>
        <w:tc>
          <w:tcPr>
            <w:tcW w:w="1242" w:type="dxa"/>
          </w:tcPr>
          <w:p w14:paraId="12495EBC" w14:textId="6DD9E6E7" w:rsidR="007A041F" w:rsidRDefault="007A041F" w:rsidP="00CA7658">
            <w:r w:rsidRPr="00661354">
              <w:rPr>
                <w:b/>
                <w:bCs/>
              </w:rPr>
              <w:t>SOAL</w:t>
            </w:r>
            <w:r>
              <w:rPr>
                <w:b/>
                <w:bCs/>
              </w:rPr>
              <w:t>21</w:t>
            </w:r>
          </w:p>
        </w:tc>
        <w:tc>
          <w:tcPr>
            <w:tcW w:w="8080" w:type="dxa"/>
          </w:tcPr>
          <w:p w14:paraId="23C40B52" w14:textId="77777777" w:rsidR="007A041F" w:rsidRPr="00235E97" w:rsidRDefault="007A041F" w:rsidP="00CA765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Perhatikan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gambar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topologi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jaringan di bawah ini!</w:t>
            </w:r>
          </w:p>
          <w:p w14:paraId="32F30508" w14:textId="77777777" w:rsidR="007A041F" w:rsidRPr="00235E97" w:rsidRDefault="007A041F" w:rsidP="00CA765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Silakan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masukkan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/paste Gambar Soal Anda di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sini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  <w:p w14:paraId="3014DF3F" w14:textId="77777777" w:rsidR="007A041F" w:rsidRPr="00235E97" w:rsidRDefault="007A041F" w:rsidP="00CA765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Berdasarkan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gambar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 atas,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perangkat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berfungsi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sebagai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gateway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adalah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...</w:t>
            </w:r>
          </w:p>
          <w:p w14:paraId="2BC53779" w14:textId="77777777" w:rsidR="007A041F" w:rsidRDefault="007A041F" w:rsidP="00CA7658"/>
        </w:tc>
      </w:tr>
      <w:tr w:rsidR="007A041F" w14:paraId="1254BCF6" w14:textId="77777777" w:rsidTr="00CA7658">
        <w:tc>
          <w:tcPr>
            <w:tcW w:w="1242" w:type="dxa"/>
          </w:tcPr>
          <w:p w14:paraId="0E360C64" w14:textId="77777777" w:rsidR="007A041F" w:rsidRDefault="007A041F" w:rsidP="00CA7658">
            <w:r>
              <w:rPr>
                <w:b/>
                <w:bCs/>
              </w:rPr>
              <w:t>A</w:t>
            </w:r>
          </w:p>
        </w:tc>
        <w:tc>
          <w:tcPr>
            <w:tcW w:w="8080" w:type="dxa"/>
          </w:tcPr>
          <w:p w14:paraId="4A860403" w14:textId="77777777" w:rsidR="007A041F" w:rsidRDefault="007A041F" w:rsidP="00CA7658">
            <w:r>
              <w:t>D</w:t>
            </w:r>
          </w:p>
        </w:tc>
      </w:tr>
      <w:tr w:rsidR="007A041F" w14:paraId="3698FC72" w14:textId="77777777" w:rsidTr="00CA7658">
        <w:trPr>
          <w:trHeight w:val="358"/>
        </w:trPr>
        <w:tc>
          <w:tcPr>
            <w:tcW w:w="1242" w:type="dxa"/>
          </w:tcPr>
          <w:p w14:paraId="57E1E2FC" w14:textId="77777777" w:rsidR="007A041F" w:rsidRDefault="007A041F" w:rsidP="00CA7658">
            <w:r>
              <w:t>B</w:t>
            </w:r>
          </w:p>
        </w:tc>
        <w:tc>
          <w:tcPr>
            <w:tcW w:w="8080" w:type="dxa"/>
          </w:tcPr>
          <w:p w14:paraId="0FCDD18A" w14:textId="77777777" w:rsidR="007A041F" w:rsidRDefault="007A041F" w:rsidP="00CA7658"/>
          <w:p w14:paraId="65EC5580" w14:textId="77777777" w:rsidR="007A041F" w:rsidRDefault="007A041F" w:rsidP="00CA7658"/>
        </w:tc>
      </w:tr>
      <w:tr w:rsidR="007A041F" w14:paraId="0D2EA602" w14:textId="77777777" w:rsidTr="00CA7658">
        <w:tc>
          <w:tcPr>
            <w:tcW w:w="1242" w:type="dxa"/>
          </w:tcPr>
          <w:p w14:paraId="26197F4D" w14:textId="77777777" w:rsidR="007A041F" w:rsidRDefault="007A041F" w:rsidP="00CA7658">
            <w:r>
              <w:t>C</w:t>
            </w:r>
          </w:p>
        </w:tc>
        <w:tc>
          <w:tcPr>
            <w:tcW w:w="8080" w:type="dxa"/>
          </w:tcPr>
          <w:p w14:paraId="3B35774D" w14:textId="77777777" w:rsidR="007A041F" w:rsidRDefault="007A041F" w:rsidP="00CA7658">
            <w:r>
              <w:t>b</w:t>
            </w:r>
          </w:p>
        </w:tc>
      </w:tr>
      <w:tr w:rsidR="007A041F" w14:paraId="6636E920" w14:textId="77777777" w:rsidTr="00CA7658">
        <w:tc>
          <w:tcPr>
            <w:tcW w:w="1242" w:type="dxa"/>
          </w:tcPr>
          <w:p w14:paraId="51A356D1" w14:textId="77777777" w:rsidR="007A041F" w:rsidRDefault="007A041F" w:rsidP="00CA7658">
            <w:r>
              <w:t>D</w:t>
            </w:r>
          </w:p>
        </w:tc>
        <w:tc>
          <w:tcPr>
            <w:tcW w:w="8080" w:type="dxa"/>
          </w:tcPr>
          <w:p w14:paraId="024683B2" w14:textId="77777777" w:rsidR="007A041F" w:rsidRDefault="007A041F" w:rsidP="00CA7658">
            <w:r>
              <w:t>b</w:t>
            </w:r>
          </w:p>
        </w:tc>
      </w:tr>
      <w:tr w:rsidR="007A041F" w14:paraId="43B411AF" w14:textId="77777777" w:rsidTr="00CA7658">
        <w:tc>
          <w:tcPr>
            <w:tcW w:w="1242" w:type="dxa"/>
          </w:tcPr>
          <w:p w14:paraId="639A69EF" w14:textId="77777777" w:rsidR="007A041F" w:rsidRDefault="007A041F" w:rsidP="00CA7658">
            <w:r>
              <w:t>E</w:t>
            </w:r>
          </w:p>
        </w:tc>
        <w:tc>
          <w:tcPr>
            <w:tcW w:w="8080" w:type="dxa"/>
          </w:tcPr>
          <w:p w14:paraId="35DEE997" w14:textId="77777777" w:rsidR="007A041F" w:rsidRDefault="007A041F" w:rsidP="00CA7658">
            <w:proofErr w:type="spellStart"/>
            <w:r>
              <w:t>satu</w:t>
            </w:r>
            <w:proofErr w:type="spellEnd"/>
          </w:p>
        </w:tc>
      </w:tr>
      <w:tr w:rsidR="007A041F" w14:paraId="706C544E" w14:textId="77777777" w:rsidTr="00CA7658">
        <w:tc>
          <w:tcPr>
            <w:tcW w:w="1242" w:type="dxa"/>
          </w:tcPr>
          <w:p w14:paraId="6E173984" w14:textId="77777777" w:rsidR="007A041F" w:rsidRDefault="007A041F" w:rsidP="00CA7658">
            <w:r>
              <w:t>KUNCI</w:t>
            </w:r>
          </w:p>
        </w:tc>
        <w:tc>
          <w:tcPr>
            <w:tcW w:w="8080" w:type="dxa"/>
          </w:tcPr>
          <w:p w14:paraId="0C068015" w14:textId="77777777" w:rsidR="007A041F" w:rsidRDefault="007A041F" w:rsidP="00CA7658">
            <w:r>
              <w:t>A</w:t>
            </w:r>
          </w:p>
        </w:tc>
      </w:tr>
    </w:tbl>
    <w:p w14:paraId="37033D09" w14:textId="5B7C2D65" w:rsidR="007A041F" w:rsidRDefault="007A041F" w:rsidP="00670AA8"/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1242"/>
        <w:gridCol w:w="8080"/>
      </w:tblGrid>
      <w:tr w:rsidR="007A041F" w14:paraId="2F47D8A5" w14:textId="77777777" w:rsidTr="00CA7658">
        <w:trPr>
          <w:trHeight w:val="983"/>
        </w:trPr>
        <w:tc>
          <w:tcPr>
            <w:tcW w:w="1242" w:type="dxa"/>
          </w:tcPr>
          <w:p w14:paraId="2FB41C5B" w14:textId="2FFE6CFF" w:rsidR="007A041F" w:rsidRDefault="007A041F" w:rsidP="00CA7658">
            <w:r w:rsidRPr="00661354">
              <w:rPr>
                <w:b/>
                <w:bCs/>
              </w:rPr>
              <w:lastRenderedPageBreak/>
              <w:t>SOAL</w:t>
            </w:r>
            <w:r>
              <w:rPr>
                <w:b/>
                <w:bCs/>
              </w:rPr>
              <w:t>22</w:t>
            </w:r>
          </w:p>
        </w:tc>
        <w:tc>
          <w:tcPr>
            <w:tcW w:w="8080" w:type="dxa"/>
          </w:tcPr>
          <w:p w14:paraId="2BB0A3A7" w14:textId="77777777" w:rsidR="007A041F" w:rsidRPr="00235E97" w:rsidRDefault="007A041F" w:rsidP="00CA765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Perhatikan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gambar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topologi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jaringan di bawah ini!</w:t>
            </w:r>
          </w:p>
          <w:p w14:paraId="32831A48" w14:textId="77777777" w:rsidR="007A041F" w:rsidRPr="00235E97" w:rsidRDefault="007A041F" w:rsidP="00CA765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Silakan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masukkan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/paste Gambar Soal Anda di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sini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  <w:p w14:paraId="6A94031C" w14:textId="77777777" w:rsidR="007A041F" w:rsidRPr="00235E97" w:rsidRDefault="007A041F" w:rsidP="00CA765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Berdasarkan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gambar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 atas,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perangkat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berfungsi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sebagai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gateway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adalah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...</w:t>
            </w:r>
          </w:p>
          <w:p w14:paraId="4B4849E6" w14:textId="77777777" w:rsidR="007A041F" w:rsidRDefault="007A041F" w:rsidP="00CA7658"/>
        </w:tc>
      </w:tr>
      <w:tr w:rsidR="007A041F" w14:paraId="3643B9BB" w14:textId="77777777" w:rsidTr="00CA7658">
        <w:tc>
          <w:tcPr>
            <w:tcW w:w="1242" w:type="dxa"/>
          </w:tcPr>
          <w:p w14:paraId="724EEE7B" w14:textId="77777777" w:rsidR="007A041F" w:rsidRDefault="007A041F" w:rsidP="00CA7658">
            <w:r>
              <w:rPr>
                <w:b/>
                <w:bCs/>
              </w:rPr>
              <w:t>A</w:t>
            </w:r>
          </w:p>
        </w:tc>
        <w:tc>
          <w:tcPr>
            <w:tcW w:w="8080" w:type="dxa"/>
          </w:tcPr>
          <w:p w14:paraId="591FDBE5" w14:textId="77777777" w:rsidR="007A041F" w:rsidRDefault="007A041F" w:rsidP="00CA7658">
            <w:r>
              <w:t>D</w:t>
            </w:r>
          </w:p>
        </w:tc>
      </w:tr>
      <w:tr w:rsidR="007A041F" w14:paraId="17F509C2" w14:textId="77777777" w:rsidTr="00CA7658">
        <w:trPr>
          <w:trHeight w:val="358"/>
        </w:trPr>
        <w:tc>
          <w:tcPr>
            <w:tcW w:w="1242" w:type="dxa"/>
          </w:tcPr>
          <w:p w14:paraId="5F391718" w14:textId="77777777" w:rsidR="007A041F" w:rsidRDefault="007A041F" w:rsidP="00CA7658">
            <w:r>
              <w:t>B</w:t>
            </w:r>
          </w:p>
        </w:tc>
        <w:tc>
          <w:tcPr>
            <w:tcW w:w="8080" w:type="dxa"/>
          </w:tcPr>
          <w:p w14:paraId="2C37DD98" w14:textId="77777777" w:rsidR="007A041F" w:rsidRDefault="007A041F" w:rsidP="00CA7658"/>
          <w:p w14:paraId="763CDCF1" w14:textId="77777777" w:rsidR="007A041F" w:rsidRDefault="007A041F" w:rsidP="00CA7658"/>
        </w:tc>
      </w:tr>
      <w:tr w:rsidR="007A041F" w14:paraId="41EE9E43" w14:textId="77777777" w:rsidTr="00CA7658">
        <w:tc>
          <w:tcPr>
            <w:tcW w:w="1242" w:type="dxa"/>
          </w:tcPr>
          <w:p w14:paraId="2E8402DD" w14:textId="77777777" w:rsidR="007A041F" w:rsidRDefault="007A041F" w:rsidP="00CA7658">
            <w:r>
              <w:t>C</w:t>
            </w:r>
          </w:p>
        </w:tc>
        <w:tc>
          <w:tcPr>
            <w:tcW w:w="8080" w:type="dxa"/>
          </w:tcPr>
          <w:p w14:paraId="196E9248" w14:textId="77777777" w:rsidR="007A041F" w:rsidRDefault="007A041F" w:rsidP="00CA7658">
            <w:r>
              <w:t>b</w:t>
            </w:r>
          </w:p>
        </w:tc>
      </w:tr>
      <w:tr w:rsidR="007A041F" w14:paraId="40590F13" w14:textId="77777777" w:rsidTr="00CA7658">
        <w:tc>
          <w:tcPr>
            <w:tcW w:w="1242" w:type="dxa"/>
          </w:tcPr>
          <w:p w14:paraId="7A3A3C77" w14:textId="77777777" w:rsidR="007A041F" w:rsidRDefault="007A041F" w:rsidP="00CA7658">
            <w:r>
              <w:t>D</w:t>
            </w:r>
          </w:p>
        </w:tc>
        <w:tc>
          <w:tcPr>
            <w:tcW w:w="8080" w:type="dxa"/>
          </w:tcPr>
          <w:p w14:paraId="272E900D" w14:textId="77777777" w:rsidR="007A041F" w:rsidRDefault="007A041F" w:rsidP="00CA7658">
            <w:r>
              <w:t>b</w:t>
            </w:r>
          </w:p>
        </w:tc>
      </w:tr>
      <w:tr w:rsidR="007A041F" w14:paraId="2F42E5EB" w14:textId="77777777" w:rsidTr="00CA7658">
        <w:tc>
          <w:tcPr>
            <w:tcW w:w="1242" w:type="dxa"/>
          </w:tcPr>
          <w:p w14:paraId="33A42944" w14:textId="77777777" w:rsidR="007A041F" w:rsidRDefault="007A041F" w:rsidP="00CA7658">
            <w:r>
              <w:t>E</w:t>
            </w:r>
          </w:p>
        </w:tc>
        <w:tc>
          <w:tcPr>
            <w:tcW w:w="8080" w:type="dxa"/>
          </w:tcPr>
          <w:p w14:paraId="3BCFD59E" w14:textId="77777777" w:rsidR="007A041F" w:rsidRDefault="007A041F" w:rsidP="00CA7658">
            <w:proofErr w:type="spellStart"/>
            <w:r>
              <w:t>satu</w:t>
            </w:r>
            <w:proofErr w:type="spellEnd"/>
          </w:p>
        </w:tc>
      </w:tr>
      <w:tr w:rsidR="007A041F" w14:paraId="67F4B681" w14:textId="77777777" w:rsidTr="00CA7658">
        <w:tc>
          <w:tcPr>
            <w:tcW w:w="1242" w:type="dxa"/>
          </w:tcPr>
          <w:p w14:paraId="347B21D8" w14:textId="77777777" w:rsidR="007A041F" w:rsidRDefault="007A041F" w:rsidP="00CA7658">
            <w:r>
              <w:t>KUNCI</w:t>
            </w:r>
          </w:p>
        </w:tc>
        <w:tc>
          <w:tcPr>
            <w:tcW w:w="8080" w:type="dxa"/>
          </w:tcPr>
          <w:p w14:paraId="72CE1B28" w14:textId="77777777" w:rsidR="007A041F" w:rsidRDefault="007A041F" w:rsidP="00CA7658">
            <w:r>
              <w:t>A</w:t>
            </w:r>
          </w:p>
        </w:tc>
      </w:tr>
    </w:tbl>
    <w:p w14:paraId="45E650BC" w14:textId="4EA84E93" w:rsidR="007A041F" w:rsidRDefault="007A041F" w:rsidP="00670AA8"/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1242"/>
        <w:gridCol w:w="8080"/>
      </w:tblGrid>
      <w:tr w:rsidR="007A041F" w14:paraId="28556D27" w14:textId="77777777" w:rsidTr="00CA7658">
        <w:trPr>
          <w:trHeight w:val="983"/>
        </w:trPr>
        <w:tc>
          <w:tcPr>
            <w:tcW w:w="1242" w:type="dxa"/>
          </w:tcPr>
          <w:p w14:paraId="59283F9A" w14:textId="70F4B930" w:rsidR="007A041F" w:rsidRDefault="007A041F" w:rsidP="00CA7658">
            <w:r w:rsidRPr="00661354">
              <w:rPr>
                <w:b/>
                <w:bCs/>
              </w:rPr>
              <w:t>SOAL</w:t>
            </w:r>
            <w:r>
              <w:rPr>
                <w:b/>
                <w:bCs/>
              </w:rPr>
              <w:t>23</w:t>
            </w:r>
          </w:p>
        </w:tc>
        <w:tc>
          <w:tcPr>
            <w:tcW w:w="8080" w:type="dxa"/>
          </w:tcPr>
          <w:p w14:paraId="781CCFA8" w14:textId="77777777" w:rsidR="007A041F" w:rsidRPr="00235E97" w:rsidRDefault="007A041F" w:rsidP="00CA765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Perhatikan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gambar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topologi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jaringan di bawah ini!</w:t>
            </w:r>
          </w:p>
          <w:p w14:paraId="045762A3" w14:textId="77777777" w:rsidR="007A041F" w:rsidRPr="00235E97" w:rsidRDefault="007A041F" w:rsidP="00CA765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Silakan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masukkan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/paste Gambar Soal Anda di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sini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  <w:p w14:paraId="276FAB68" w14:textId="77777777" w:rsidR="007A041F" w:rsidRPr="00235E97" w:rsidRDefault="007A041F" w:rsidP="00CA765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Berdasarkan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gambar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 atas,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perangkat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berfungsi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sebagai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gateway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adalah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...</w:t>
            </w:r>
          </w:p>
          <w:p w14:paraId="020F845C" w14:textId="77777777" w:rsidR="007A041F" w:rsidRDefault="007A041F" w:rsidP="00CA7658"/>
        </w:tc>
      </w:tr>
      <w:tr w:rsidR="007A041F" w14:paraId="1428EE67" w14:textId="77777777" w:rsidTr="00CA7658">
        <w:tc>
          <w:tcPr>
            <w:tcW w:w="1242" w:type="dxa"/>
          </w:tcPr>
          <w:p w14:paraId="70493FB1" w14:textId="77777777" w:rsidR="007A041F" w:rsidRDefault="007A041F" w:rsidP="00CA7658">
            <w:r>
              <w:rPr>
                <w:b/>
                <w:bCs/>
              </w:rPr>
              <w:t>A</w:t>
            </w:r>
          </w:p>
        </w:tc>
        <w:tc>
          <w:tcPr>
            <w:tcW w:w="8080" w:type="dxa"/>
          </w:tcPr>
          <w:p w14:paraId="451D67EE" w14:textId="77777777" w:rsidR="007A041F" w:rsidRDefault="007A041F" w:rsidP="00CA7658">
            <w:r>
              <w:t>D</w:t>
            </w:r>
          </w:p>
        </w:tc>
      </w:tr>
      <w:tr w:rsidR="007A041F" w14:paraId="069D9A9A" w14:textId="77777777" w:rsidTr="00CA7658">
        <w:trPr>
          <w:trHeight w:val="358"/>
        </w:trPr>
        <w:tc>
          <w:tcPr>
            <w:tcW w:w="1242" w:type="dxa"/>
          </w:tcPr>
          <w:p w14:paraId="014EB033" w14:textId="77777777" w:rsidR="007A041F" w:rsidRDefault="007A041F" w:rsidP="00CA7658">
            <w:r>
              <w:t>B</w:t>
            </w:r>
          </w:p>
        </w:tc>
        <w:tc>
          <w:tcPr>
            <w:tcW w:w="8080" w:type="dxa"/>
          </w:tcPr>
          <w:p w14:paraId="42CA52A5" w14:textId="77777777" w:rsidR="007A041F" w:rsidRDefault="007A041F" w:rsidP="00CA7658"/>
          <w:p w14:paraId="66D14DAC" w14:textId="77777777" w:rsidR="007A041F" w:rsidRDefault="007A041F" w:rsidP="00CA7658"/>
        </w:tc>
      </w:tr>
      <w:tr w:rsidR="007A041F" w14:paraId="128465AC" w14:textId="77777777" w:rsidTr="00CA7658">
        <w:tc>
          <w:tcPr>
            <w:tcW w:w="1242" w:type="dxa"/>
          </w:tcPr>
          <w:p w14:paraId="6740B4A0" w14:textId="77777777" w:rsidR="007A041F" w:rsidRDefault="007A041F" w:rsidP="00CA7658">
            <w:r>
              <w:t>C</w:t>
            </w:r>
          </w:p>
        </w:tc>
        <w:tc>
          <w:tcPr>
            <w:tcW w:w="8080" w:type="dxa"/>
          </w:tcPr>
          <w:p w14:paraId="385E3E2F" w14:textId="77777777" w:rsidR="007A041F" w:rsidRDefault="007A041F" w:rsidP="00CA7658">
            <w:r>
              <w:t>b</w:t>
            </w:r>
          </w:p>
        </w:tc>
      </w:tr>
      <w:tr w:rsidR="007A041F" w14:paraId="564A340D" w14:textId="77777777" w:rsidTr="00CA7658">
        <w:tc>
          <w:tcPr>
            <w:tcW w:w="1242" w:type="dxa"/>
          </w:tcPr>
          <w:p w14:paraId="7C3D2DBB" w14:textId="77777777" w:rsidR="007A041F" w:rsidRDefault="007A041F" w:rsidP="00CA7658">
            <w:r>
              <w:t>D</w:t>
            </w:r>
          </w:p>
        </w:tc>
        <w:tc>
          <w:tcPr>
            <w:tcW w:w="8080" w:type="dxa"/>
          </w:tcPr>
          <w:p w14:paraId="52104C41" w14:textId="77777777" w:rsidR="007A041F" w:rsidRDefault="007A041F" w:rsidP="00CA7658">
            <w:r>
              <w:t>b</w:t>
            </w:r>
          </w:p>
        </w:tc>
      </w:tr>
      <w:tr w:rsidR="007A041F" w14:paraId="70D15E8F" w14:textId="77777777" w:rsidTr="00CA7658">
        <w:tc>
          <w:tcPr>
            <w:tcW w:w="1242" w:type="dxa"/>
          </w:tcPr>
          <w:p w14:paraId="77BBB9C6" w14:textId="77777777" w:rsidR="007A041F" w:rsidRDefault="007A041F" w:rsidP="00CA7658">
            <w:r>
              <w:t>E</w:t>
            </w:r>
          </w:p>
        </w:tc>
        <w:tc>
          <w:tcPr>
            <w:tcW w:w="8080" w:type="dxa"/>
          </w:tcPr>
          <w:p w14:paraId="77D2E613" w14:textId="77777777" w:rsidR="007A041F" w:rsidRDefault="007A041F" w:rsidP="00CA7658">
            <w:proofErr w:type="spellStart"/>
            <w:r>
              <w:t>satu</w:t>
            </w:r>
            <w:proofErr w:type="spellEnd"/>
          </w:p>
        </w:tc>
      </w:tr>
      <w:tr w:rsidR="007A041F" w14:paraId="585FE9C6" w14:textId="77777777" w:rsidTr="00CA7658">
        <w:tc>
          <w:tcPr>
            <w:tcW w:w="1242" w:type="dxa"/>
          </w:tcPr>
          <w:p w14:paraId="2B25974D" w14:textId="77777777" w:rsidR="007A041F" w:rsidRDefault="007A041F" w:rsidP="00CA7658">
            <w:r>
              <w:t>KUNCI</w:t>
            </w:r>
          </w:p>
        </w:tc>
        <w:tc>
          <w:tcPr>
            <w:tcW w:w="8080" w:type="dxa"/>
          </w:tcPr>
          <w:p w14:paraId="5C2A287B" w14:textId="77777777" w:rsidR="007A041F" w:rsidRDefault="007A041F" w:rsidP="00CA7658">
            <w:r>
              <w:t>A</w:t>
            </w:r>
          </w:p>
        </w:tc>
      </w:tr>
    </w:tbl>
    <w:p w14:paraId="29DB325F" w14:textId="7771504F" w:rsidR="007A041F" w:rsidRDefault="007A041F" w:rsidP="00670AA8"/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1242"/>
        <w:gridCol w:w="8080"/>
      </w:tblGrid>
      <w:tr w:rsidR="007A041F" w14:paraId="1E25ECD6" w14:textId="77777777" w:rsidTr="00CA7658">
        <w:trPr>
          <w:trHeight w:val="983"/>
        </w:trPr>
        <w:tc>
          <w:tcPr>
            <w:tcW w:w="1242" w:type="dxa"/>
          </w:tcPr>
          <w:p w14:paraId="410CD42B" w14:textId="1AD343B9" w:rsidR="007A041F" w:rsidRDefault="007A041F" w:rsidP="00CA7658">
            <w:r w:rsidRPr="00661354">
              <w:rPr>
                <w:b/>
                <w:bCs/>
              </w:rPr>
              <w:t>SOAL</w:t>
            </w:r>
            <w:r>
              <w:rPr>
                <w:b/>
                <w:bCs/>
              </w:rPr>
              <w:t>24</w:t>
            </w:r>
          </w:p>
        </w:tc>
        <w:tc>
          <w:tcPr>
            <w:tcW w:w="8080" w:type="dxa"/>
          </w:tcPr>
          <w:p w14:paraId="24344A24" w14:textId="77777777" w:rsidR="007A041F" w:rsidRPr="00235E97" w:rsidRDefault="007A041F" w:rsidP="00CA765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Perhatikan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gambar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topologi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jaringan di bawah ini!</w:t>
            </w:r>
          </w:p>
          <w:p w14:paraId="050D1CBA" w14:textId="77777777" w:rsidR="007A041F" w:rsidRPr="00235E97" w:rsidRDefault="007A041F" w:rsidP="00CA765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Silakan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masukkan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/paste Gambar Soal Anda di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sini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  <w:p w14:paraId="6313B049" w14:textId="77777777" w:rsidR="007A041F" w:rsidRPr="00235E97" w:rsidRDefault="007A041F" w:rsidP="00CA765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Berdasarkan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gambar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 atas,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perangkat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berfungsi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sebagai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gateway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adalah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...</w:t>
            </w:r>
          </w:p>
          <w:p w14:paraId="055EBA83" w14:textId="77777777" w:rsidR="007A041F" w:rsidRDefault="007A041F" w:rsidP="00CA7658"/>
        </w:tc>
      </w:tr>
      <w:tr w:rsidR="007A041F" w14:paraId="4667268C" w14:textId="77777777" w:rsidTr="00CA7658">
        <w:tc>
          <w:tcPr>
            <w:tcW w:w="1242" w:type="dxa"/>
          </w:tcPr>
          <w:p w14:paraId="2FFB9EE4" w14:textId="77777777" w:rsidR="007A041F" w:rsidRDefault="007A041F" w:rsidP="00CA7658">
            <w:r>
              <w:rPr>
                <w:b/>
                <w:bCs/>
              </w:rPr>
              <w:t>A</w:t>
            </w:r>
          </w:p>
        </w:tc>
        <w:tc>
          <w:tcPr>
            <w:tcW w:w="8080" w:type="dxa"/>
          </w:tcPr>
          <w:p w14:paraId="630B5FCD" w14:textId="77777777" w:rsidR="007A041F" w:rsidRDefault="007A041F" w:rsidP="00CA7658">
            <w:r>
              <w:t>D</w:t>
            </w:r>
          </w:p>
        </w:tc>
      </w:tr>
      <w:tr w:rsidR="007A041F" w14:paraId="5A9443C0" w14:textId="77777777" w:rsidTr="00CA7658">
        <w:trPr>
          <w:trHeight w:val="358"/>
        </w:trPr>
        <w:tc>
          <w:tcPr>
            <w:tcW w:w="1242" w:type="dxa"/>
          </w:tcPr>
          <w:p w14:paraId="7E3E91FC" w14:textId="77777777" w:rsidR="007A041F" w:rsidRDefault="007A041F" w:rsidP="00CA7658">
            <w:r>
              <w:t>B</w:t>
            </w:r>
          </w:p>
        </w:tc>
        <w:tc>
          <w:tcPr>
            <w:tcW w:w="8080" w:type="dxa"/>
          </w:tcPr>
          <w:p w14:paraId="41737B8A" w14:textId="77777777" w:rsidR="007A041F" w:rsidRDefault="007A041F" w:rsidP="00CA7658"/>
          <w:p w14:paraId="065734E1" w14:textId="77777777" w:rsidR="007A041F" w:rsidRDefault="007A041F" w:rsidP="00CA7658"/>
        </w:tc>
      </w:tr>
      <w:tr w:rsidR="007A041F" w14:paraId="5EAED0A6" w14:textId="77777777" w:rsidTr="00CA7658">
        <w:tc>
          <w:tcPr>
            <w:tcW w:w="1242" w:type="dxa"/>
          </w:tcPr>
          <w:p w14:paraId="04F7F671" w14:textId="77777777" w:rsidR="007A041F" w:rsidRDefault="007A041F" w:rsidP="00CA7658">
            <w:r>
              <w:t>C</w:t>
            </w:r>
          </w:p>
        </w:tc>
        <w:tc>
          <w:tcPr>
            <w:tcW w:w="8080" w:type="dxa"/>
          </w:tcPr>
          <w:p w14:paraId="37B610C9" w14:textId="77777777" w:rsidR="007A041F" w:rsidRDefault="007A041F" w:rsidP="00CA7658">
            <w:r>
              <w:t>b</w:t>
            </w:r>
          </w:p>
        </w:tc>
      </w:tr>
      <w:tr w:rsidR="007A041F" w14:paraId="70D79D0F" w14:textId="77777777" w:rsidTr="00CA7658">
        <w:tc>
          <w:tcPr>
            <w:tcW w:w="1242" w:type="dxa"/>
          </w:tcPr>
          <w:p w14:paraId="73876424" w14:textId="77777777" w:rsidR="007A041F" w:rsidRDefault="007A041F" w:rsidP="00CA7658">
            <w:r>
              <w:t>D</w:t>
            </w:r>
          </w:p>
        </w:tc>
        <w:tc>
          <w:tcPr>
            <w:tcW w:w="8080" w:type="dxa"/>
          </w:tcPr>
          <w:p w14:paraId="2C19B23D" w14:textId="77777777" w:rsidR="007A041F" w:rsidRDefault="007A041F" w:rsidP="00CA7658">
            <w:r>
              <w:t>b</w:t>
            </w:r>
          </w:p>
        </w:tc>
      </w:tr>
      <w:tr w:rsidR="007A041F" w14:paraId="1C1DC600" w14:textId="77777777" w:rsidTr="00CA7658">
        <w:tc>
          <w:tcPr>
            <w:tcW w:w="1242" w:type="dxa"/>
          </w:tcPr>
          <w:p w14:paraId="1AB12C8E" w14:textId="77777777" w:rsidR="007A041F" w:rsidRDefault="007A041F" w:rsidP="00CA7658">
            <w:r>
              <w:t>E</w:t>
            </w:r>
          </w:p>
        </w:tc>
        <w:tc>
          <w:tcPr>
            <w:tcW w:w="8080" w:type="dxa"/>
          </w:tcPr>
          <w:p w14:paraId="1A0710D7" w14:textId="77777777" w:rsidR="007A041F" w:rsidRDefault="007A041F" w:rsidP="00CA7658">
            <w:proofErr w:type="spellStart"/>
            <w:r>
              <w:t>satu</w:t>
            </w:r>
            <w:proofErr w:type="spellEnd"/>
          </w:p>
        </w:tc>
      </w:tr>
      <w:tr w:rsidR="007A041F" w14:paraId="7F8CD9B1" w14:textId="77777777" w:rsidTr="00CA7658">
        <w:tc>
          <w:tcPr>
            <w:tcW w:w="1242" w:type="dxa"/>
          </w:tcPr>
          <w:p w14:paraId="3D41A2D3" w14:textId="77777777" w:rsidR="007A041F" w:rsidRDefault="007A041F" w:rsidP="00CA7658">
            <w:r>
              <w:t>KUNCI</w:t>
            </w:r>
          </w:p>
        </w:tc>
        <w:tc>
          <w:tcPr>
            <w:tcW w:w="8080" w:type="dxa"/>
          </w:tcPr>
          <w:p w14:paraId="1A1054AB" w14:textId="77777777" w:rsidR="007A041F" w:rsidRDefault="007A041F" w:rsidP="00CA7658">
            <w:r>
              <w:t>A</w:t>
            </w:r>
          </w:p>
        </w:tc>
      </w:tr>
    </w:tbl>
    <w:p w14:paraId="5122D9DD" w14:textId="35D9DB70" w:rsidR="007A041F" w:rsidRDefault="007A041F" w:rsidP="00670AA8"/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1242"/>
        <w:gridCol w:w="8080"/>
      </w:tblGrid>
      <w:tr w:rsidR="007A041F" w14:paraId="3D9D8AA3" w14:textId="77777777" w:rsidTr="00CA7658">
        <w:trPr>
          <w:trHeight w:val="983"/>
        </w:trPr>
        <w:tc>
          <w:tcPr>
            <w:tcW w:w="1242" w:type="dxa"/>
          </w:tcPr>
          <w:p w14:paraId="5B09839D" w14:textId="08771511" w:rsidR="007A041F" w:rsidRDefault="007A041F" w:rsidP="00CA7658">
            <w:r w:rsidRPr="00661354">
              <w:rPr>
                <w:b/>
                <w:bCs/>
              </w:rPr>
              <w:lastRenderedPageBreak/>
              <w:t>SOAL</w:t>
            </w:r>
            <w:r>
              <w:rPr>
                <w:b/>
                <w:bCs/>
              </w:rPr>
              <w:t>25</w:t>
            </w:r>
          </w:p>
        </w:tc>
        <w:tc>
          <w:tcPr>
            <w:tcW w:w="8080" w:type="dxa"/>
          </w:tcPr>
          <w:p w14:paraId="170B164D" w14:textId="77777777" w:rsidR="007A041F" w:rsidRPr="00235E97" w:rsidRDefault="007A041F" w:rsidP="00CA765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Perhatikan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gambar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topologi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jaringan di bawah ini!</w:t>
            </w:r>
          </w:p>
          <w:p w14:paraId="1F63408C" w14:textId="77777777" w:rsidR="007A041F" w:rsidRPr="00235E97" w:rsidRDefault="007A041F" w:rsidP="00CA765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Silakan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masukkan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/paste Gambar Soal Anda di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sini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  <w:p w14:paraId="3DAFF3A8" w14:textId="77777777" w:rsidR="007A041F" w:rsidRPr="00235E97" w:rsidRDefault="007A041F" w:rsidP="00CA765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Berdasarkan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gambar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 atas,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perangkat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berfungsi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sebagai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gateway </w:t>
            </w:r>
            <w:proofErr w:type="spellStart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adalah</w:t>
            </w:r>
            <w:proofErr w:type="spellEnd"/>
            <w:r w:rsidRPr="00235E97">
              <w:rPr>
                <w:rFonts w:ascii="Times New Roman" w:eastAsia="Times New Roman" w:hAnsi="Times New Roman" w:cs="Times New Roman"/>
                <w:sz w:val="24"/>
                <w:szCs w:val="24"/>
              </w:rPr>
              <w:t>...</w:t>
            </w:r>
          </w:p>
          <w:p w14:paraId="222341BC" w14:textId="77777777" w:rsidR="007A041F" w:rsidRDefault="007A041F" w:rsidP="00CA7658"/>
        </w:tc>
      </w:tr>
      <w:tr w:rsidR="007A041F" w14:paraId="151350FB" w14:textId="77777777" w:rsidTr="00CA7658">
        <w:tc>
          <w:tcPr>
            <w:tcW w:w="1242" w:type="dxa"/>
          </w:tcPr>
          <w:p w14:paraId="5FDC51AD" w14:textId="77777777" w:rsidR="007A041F" w:rsidRDefault="007A041F" w:rsidP="00CA7658">
            <w:r>
              <w:rPr>
                <w:b/>
                <w:bCs/>
              </w:rPr>
              <w:t>A</w:t>
            </w:r>
          </w:p>
        </w:tc>
        <w:tc>
          <w:tcPr>
            <w:tcW w:w="8080" w:type="dxa"/>
          </w:tcPr>
          <w:p w14:paraId="2236381C" w14:textId="77777777" w:rsidR="007A041F" w:rsidRDefault="007A041F" w:rsidP="00CA7658">
            <w:r>
              <w:t>D</w:t>
            </w:r>
          </w:p>
        </w:tc>
      </w:tr>
      <w:tr w:rsidR="007A041F" w14:paraId="58B07A92" w14:textId="77777777" w:rsidTr="00CA7658">
        <w:trPr>
          <w:trHeight w:val="358"/>
        </w:trPr>
        <w:tc>
          <w:tcPr>
            <w:tcW w:w="1242" w:type="dxa"/>
          </w:tcPr>
          <w:p w14:paraId="2116799D" w14:textId="77777777" w:rsidR="007A041F" w:rsidRDefault="007A041F" w:rsidP="00CA7658">
            <w:r>
              <w:t>B</w:t>
            </w:r>
          </w:p>
        </w:tc>
        <w:tc>
          <w:tcPr>
            <w:tcW w:w="8080" w:type="dxa"/>
          </w:tcPr>
          <w:p w14:paraId="764439FF" w14:textId="77777777" w:rsidR="007A041F" w:rsidRDefault="007A041F" w:rsidP="00CA7658"/>
          <w:p w14:paraId="3271F428" w14:textId="77777777" w:rsidR="007A041F" w:rsidRDefault="007A041F" w:rsidP="00CA7658"/>
        </w:tc>
      </w:tr>
      <w:tr w:rsidR="007A041F" w14:paraId="19EF5C98" w14:textId="77777777" w:rsidTr="00CA7658">
        <w:tc>
          <w:tcPr>
            <w:tcW w:w="1242" w:type="dxa"/>
          </w:tcPr>
          <w:p w14:paraId="055B1D4B" w14:textId="77777777" w:rsidR="007A041F" w:rsidRDefault="007A041F" w:rsidP="00CA7658">
            <w:r>
              <w:t>C</w:t>
            </w:r>
          </w:p>
        </w:tc>
        <w:tc>
          <w:tcPr>
            <w:tcW w:w="8080" w:type="dxa"/>
          </w:tcPr>
          <w:p w14:paraId="137F6917" w14:textId="77777777" w:rsidR="007A041F" w:rsidRDefault="007A041F" w:rsidP="00CA7658">
            <w:r>
              <w:t>b</w:t>
            </w:r>
          </w:p>
        </w:tc>
      </w:tr>
      <w:tr w:rsidR="007A041F" w14:paraId="018559D2" w14:textId="77777777" w:rsidTr="00CA7658">
        <w:tc>
          <w:tcPr>
            <w:tcW w:w="1242" w:type="dxa"/>
          </w:tcPr>
          <w:p w14:paraId="0EBFE067" w14:textId="77777777" w:rsidR="007A041F" w:rsidRDefault="007A041F" w:rsidP="00CA7658">
            <w:r>
              <w:t>D</w:t>
            </w:r>
          </w:p>
        </w:tc>
        <w:tc>
          <w:tcPr>
            <w:tcW w:w="8080" w:type="dxa"/>
          </w:tcPr>
          <w:p w14:paraId="72109732" w14:textId="77777777" w:rsidR="007A041F" w:rsidRDefault="007A041F" w:rsidP="00CA7658">
            <w:r>
              <w:t>b</w:t>
            </w:r>
          </w:p>
        </w:tc>
      </w:tr>
      <w:tr w:rsidR="007A041F" w14:paraId="1E23C116" w14:textId="77777777" w:rsidTr="00CA7658">
        <w:tc>
          <w:tcPr>
            <w:tcW w:w="1242" w:type="dxa"/>
          </w:tcPr>
          <w:p w14:paraId="73D37C1E" w14:textId="77777777" w:rsidR="007A041F" w:rsidRDefault="007A041F" w:rsidP="00CA7658">
            <w:r>
              <w:t>E</w:t>
            </w:r>
          </w:p>
        </w:tc>
        <w:tc>
          <w:tcPr>
            <w:tcW w:w="8080" w:type="dxa"/>
          </w:tcPr>
          <w:p w14:paraId="134D78E6" w14:textId="77777777" w:rsidR="007A041F" w:rsidRDefault="007A041F" w:rsidP="00CA7658">
            <w:proofErr w:type="spellStart"/>
            <w:r>
              <w:t>satu</w:t>
            </w:r>
            <w:proofErr w:type="spellEnd"/>
          </w:p>
        </w:tc>
      </w:tr>
      <w:tr w:rsidR="007A041F" w14:paraId="2716257C" w14:textId="77777777" w:rsidTr="00CA7658">
        <w:tc>
          <w:tcPr>
            <w:tcW w:w="1242" w:type="dxa"/>
          </w:tcPr>
          <w:p w14:paraId="5CB31EF0" w14:textId="77777777" w:rsidR="007A041F" w:rsidRDefault="007A041F" w:rsidP="00CA7658">
            <w:r>
              <w:t>KUNCI</w:t>
            </w:r>
          </w:p>
        </w:tc>
        <w:tc>
          <w:tcPr>
            <w:tcW w:w="8080" w:type="dxa"/>
          </w:tcPr>
          <w:p w14:paraId="5EB6D4FF" w14:textId="77777777" w:rsidR="007A041F" w:rsidRDefault="007A041F" w:rsidP="00CA7658">
            <w:r>
              <w:t>A</w:t>
            </w:r>
          </w:p>
        </w:tc>
      </w:tr>
    </w:tbl>
    <w:p w14:paraId="01C41941" w14:textId="77777777" w:rsidR="007A041F" w:rsidRPr="00670AA8" w:rsidRDefault="007A041F" w:rsidP="00670AA8"/>
    <w:sectPr w:rsidR="007A041F" w:rsidRPr="00670AA8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2682E"/>
    <w:rsid w:val="00034616"/>
    <w:rsid w:val="0006063C"/>
    <w:rsid w:val="0015074B"/>
    <w:rsid w:val="00220B0A"/>
    <w:rsid w:val="00235E97"/>
    <w:rsid w:val="0029639D"/>
    <w:rsid w:val="00326F90"/>
    <w:rsid w:val="003D7AB5"/>
    <w:rsid w:val="003F2F71"/>
    <w:rsid w:val="00427CF0"/>
    <w:rsid w:val="004510DD"/>
    <w:rsid w:val="004E1C82"/>
    <w:rsid w:val="0055601F"/>
    <w:rsid w:val="00597B9C"/>
    <w:rsid w:val="005E48F3"/>
    <w:rsid w:val="005E7180"/>
    <w:rsid w:val="00600FE3"/>
    <w:rsid w:val="00670AA8"/>
    <w:rsid w:val="00693AF2"/>
    <w:rsid w:val="006E64B3"/>
    <w:rsid w:val="007A041F"/>
    <w:rsid w:val="007B2CC5"/>
    <w:rsid w:val="00851F52"/>
    <w:rsid w:val="008C1E07"/>
    <w:rsid w:val="00915C99"/>
    <w:rsid w:val="00926164"/>
    <w:rsid w:val="00992B65"/>
    <w:rsid w:val="00A7247B"/>
    <w:rsid w:val="00AA1D8D"/>
    <w:rsid w:val="00AF6FCF"/>
    <w:rsid w:val="00B47730"/>
    <w:rsid w:val="00BC6CAB"/>
    <w:rsid w:val="00BD7496"/>
    <w:rsid w:val="00C35AF3"/>
    <w:rsid w:val="00CB0664"/>
    <w:rsid w:val="00D40BB3"/>
    <w:rsid w:val="00D47447"/>
    <w:rsid w:val="00E45397"/>
    <w:rsid w:val="00E87FDA"/>
    <w:rsid w:val="00EA7FD7"/>
    <w:rsid w:val="00F16276"/>
    <w:rsid w:val="00FA07C5"/>
    <w:rsid w:val="00FA21AC"/>
    <w:rsid w:val="00FC693F"/>
    <w:rsid w:val="00FD3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C7F0256"/>
  <w14:defaultImageDpi w14:val="300"/>
  <w15:docId w15:val="{63023515-5A6D-4C71-B06C-FA0E085FF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NormalWeb">
    <w:name w:val="Normal (Web)"/>
    <w:basedOn w:val="Normal"/>
    <w:uiPriority w:val="99"/>
    <w:semiHidden/>
    <w:unhideWhenUsed/>
    <w:rsid w:val="00235E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695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B7594B2-B6DD-4FC6-A369-86CB4EF63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9</Pages>
  <Words>840</Words>
  <Characters>4793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5622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W4FI.NET</cp:lastModifiedBy>
  <cp:revision>45</cp:revision>
  <dcterms:created xsi:type="dcterms:W3CDTF">2013-12-23T23:15:00Z</dcterms:created>
  <dcterms:modified xsi:type="dcterms:W3CDTF">2026-05-18T01:03:00Z</dcterms:modified>
  <cp:category/>
</cp:coreProperties>
</file>